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63F24" w:rsidR="00776E8E" w:rsidRDefault="00000000" w14:paraId="504D5DBF" w14:textId="77777777">
      <w:pPr>
        <w:pStyle w:val="Titel"/>
        <w:rPr>
          <w:color w:val="000000" w:themeColor="text1"/>
        </w:rPr>
      </w:pPr>
      <w:r w:rsidRPr="00863F24">
        <w:rPr>
          <w:color w:val="000000" w:themeColor="text1"/>
        </w:rPr>
        <w:t>Workshopdraaiboek – Stakeholdersanalyse</w:t>
      </w:r>
    </w:p>
    <w:p w:rsidRPr="00863F24" w:rsidR="00776E8E" w:rsidRDefault="00000000" w14:paraId="2F8BF0D8" w14:textId="1DB2965B">
      <w:pPr>
        <w:rPr>
          <w:color w:val="000000" w:themeColor="text1"/>
        </w:rPr>
      </w:pPr>
      <w:r w:rsidRPr="00863F24">
        <w:rPr>
          <w:i/>
          <w:color w:val="000000" w:themeColor="text1"/>
        </w:rPr>
        <w:t xml:space="preserve">Instrument: interne stakeholdersanalyse (OKE) – uitvoering met </w:t>
      </w:r>
      <w:proofErr w:type="spellStart"/>
      <w:r w:rsidRPr="00863F24">
        <w:rPr>
          <w:i/>
          <w:color w:val="000000" w:themeColor="text1"/>
        </w:rPr>
        <w:t>projectteam</w:t>
      </w:r>
      <w:proofErr w:type="spellEnd"/>
      <w:r w:rsidRPr="00863F24">
        <w:rPr>
          <w:i/>
          <w:color w:val="000000" w:themeColor="text1"/>
        </w:rPr>
        <w:t xml:space="preserve"> en stakeholders</w:t>
      </w:r>
    </w:p>
    <w:tbl>
      <w:tblPr>
        <w:tblStyle w:val="Tabelraster"/>
        <w:tblW w:w="0" w:type="auto"/>
        <w:tblLook w:val="04A0" w:firstRow="1" w:lastRow="0" w:firstColumn="1" w:lastColumn="0" w:noHBand="0" w:noVBand="1"/>
      </w:tblPr>
      <w:tblGrid>
        <w:gridCol w:w="3476"/>
        <w:gridCol w:w="3476"/>
        <w:gridCol w:w="3475"/>
        <w:gridCol w:w="3475"/>
      </w:tblGrid>
      <w:tr w:rsidRPr="00863F24" w:rsidR="00863F24" w14:paraId="6A01AE1E" w14:textId="77777777">
        <w:tc>
          <w:tcPr>
            <w:tcW w:w="3478" w:type="dxa"/>
            <w:shd w:val="clear" w:color="auto" w:fill="D9E1F2"/>
          </w:tcPr>
          <w:p w:rsidRPr="00863F24" w:rsidR="00776E8E" w:rsidRDefault="00000000" w14:paraId="26A36C5B" w14:textId="77777777">
            <w:pPr>
              <w:rPr>
                <w:color w:val="000000" w:themeColor="text1"/>
              </w:rPr>
            </w:pPr>
            <w:r w:rsidRPr="00863F24">
              <w:rPr>
                <w:b/>
                <w:color w:val="000000" w:themeColor="text1"/>
              </w:rPr>
              <w:t>Project/onderwerp</w:t>
            </w:r>
          </w:p>
        </w:tc>
        <w:tc>
          <w:tcPr>
            <w:tcW w:w="3478" w:type="dxa"/>
          </w:tcPr>
          <w:p w:rsidRPr="00863F24" w:rsidR="00776E8E" w:rsidRDefault="00000000" w14:paraId="6680A963" w14:textId="77777777">
            <w:pPr>
              <w:rPr>
                <w:color w:val="000000" w:themeColor="text1"/>
              </w:rPr>
            </w:pPr>
            <w:r w:rsidRPr="00863F24">
              <w:rPr>
                <w:color w:val="000000" w:themeColor="text1"/>
              </w:rPr>
              <w:t>Stakeholdersanalyse (OKE)</w:t>
            </w:r>
          </w:p>
        </w:tc>
        <w:tc>
          <w:tcPr>
            <w:tcW w:w="3478" w:type="dxa"/>
            <w:shd w:val="clear" w:color="auto" w:fill="D9E1F2"/>
          </w:tcPr>
          <w:p w:rsidRPr="00863F24" w:rsidR="00776E8E" w:rsidRDefault="00000000" w14:paraId="70EF1BFF" w14:textId="77777777">
            <w:pPr>
              <w:rPr>
                <w:color w:val="000000" w:themeColor="text1"/>
              </w:rPr>
            </w:pPr>
            <w:r w:rsidRPr="00863F24">
              <w:rPr>
                <w:b/>
                <w:color w:val="000000" w:themeColor="text1"/>
              </w:rPr>
              <w:t>Versie</w:t>
            </w:r>
          </w:p>
        </w:tc>
        <w:tc>
          <w:tcPr>
            <w:tcW w:w="3478" w:type="dxa"/>
          </w:tcPr>
          <w:p w:rsidRPr="00863F24" w:rsidR="00776E8E" w:rsidRDefault="00000000" w14:paraId="2011E818" w14:textId="77777777">
            <w:pPr>
              <w:rPr>
                <w:color w:val="000000" w:themeColor="text1"/>
              </w:rPr>
            </w:pPr>
            <w:r w:rsidRPr="00863F24">
              <w:rPr>
                <w:color w:val="000000" w:themeColor="text1"/>
              </w:rPr>
              <w:t>1.0</w:t>
            </w:r>
          </w:p>
        </w:tc>
      </w:tr>
      <w:tr w:rsidRPr="00863F24" w:rsidR="00863F24" w14:paraId="6FD94CEB" w14:textId="77777777">
        <w:tc>
          <w:tcPr>
            <w:tcW w:w="3478" w:type="dxa"/>
            <w:shd w:val="clear" w:color="auto" w:fill="D9E1F2"/>
          </w:tcPr>
          <w:p w:rsidRPr="00863F24" w:rsidR="00776E8E" w:rsidRDefault="00000000" w14:paraId="5D81A716" w14:textId="77777777">
            <w:pPr>
              <w:rPr>
                <w:color w:val="000000" w:themeColor="text1"/>
              </w:rPr>
            </w:pPr>
            <w:r w:rsidRPr="00863F24">
              <w:rPr>
                <w:b/>
                <w:color w:val="000000" w:themeColor="text1"/>
              </w:rPr>
              <w:t>Organisatie</w:t>
            </w:r>
          </w:p>
        </w:tc>
        <w:tc>
          <w:tcPr>
            <w:tcW w:w="3478" w:type="dxa"/>
          </w:tcPr>
          <w:p w:rsidRPr="00863F24" w:rsidR="00776E8E" w:rsidRDefault="00000000" w14:paraId="51F3F04D" w14:textId="77777777">
            <w:pPr>
              <w:rPr>
                <w:color w:val="000000" w:themeColor="text1"/>
              </w:rPr>
            </w:pPr>
            <w:r w:rsidRPr="00863F24">
              <w:rPr>
                <w:color w:val="000000" w:themeColor="text1"/>
              </w:rPr>
              <w:t>[Naam instelling]</w:t>
            </w:r>
          </w:p>
        </w:tc>
        <w:tc>
          <w:tcPr>
            <w:tcW w:w="3478" w:type="dxa"/>
            <w:shd w:val="clear" w:color="auto" w:fill="D9E1F2"/>
          </w:tcPr>
          <w:p w:rsidRPr="00863F24" w:rsidR="00776E8E" w:rsidRDefault="00000000" w14:paraId="165696BD" w14:textId="77777777">
            <w:pPr>
              <w:rPr>
                <w:color w:val="000000" w:themeColor="text1"/>
              </w:rPr>
            </w:pPr>
            <w:r w:rsidRPr="00863F24">
              <w:rPr>
                <w:b/>
                <w:color w:val="000000" w:themeColor="text1"/>
              </w:rPr>
              <w:t>Datum</w:t>
            </w:r>
          </w:p>
        </w:tc>
        <w:tc>
          <w:tcPr>
            <w:tcW w:w="3478" w:type="dxa"/>
          </w:tcPr>
          <w:p w:rsidRPr="00863F24" w:rsidR="00776E8E" w:rsidRDefault="00000000" w14:paraId="12E17F32" w14:textId="77777777">
            <w:pPr>
              <w:rPr>
                <w:color w:val="000000" w:themeColor="text1"/>
              </w:rPr>
            </w:pPr>
            <w:r w:rsidRPr="00863F24">
              <w:rPr>
                <w:color w:val="000000" w:themeColor="text1"/>
              </w:rPr>
              <w:t>[dd-mm-jjjj]</w:t>
            </w:r>
          </w:p>
        </w:tc>
      </w:tr>
      <w:tr w:rsidRPr="00863F24" w:rsidR="00863F24" w14:paraId="7F9D8F8F" w14:textId="77777777">
        <w:tc>
          <w:tcPr>
            <w:tcW w:w="3478" w:type="dxa"/>
            <w:shd w:val="clear" w:color="auto" w:fill="D9E1F2"/>
          </w:tcPr>
          <w:p w:rsidRPr="00863F24" w:rsidR="00776E8E" w:rsidRDefault="00000000" w14:paraId="7E68D691" w14:textId="77777777">
            <w:pPr>
              <w:rPr>
                <w:color w:val="000000" w:themeColor="text1"/>
              </w:rPr>
            </w:pPr>
            <w:proofErr w:type="spellStart"/>
            <w:r w:rsidRPr="00863F24">
              <w:rPr>
                <w:b/>
                <w:color w:val="000000" w:themeColor="text1"/>
              </w:rPr>
              <w:t>Opdrachtgever</w:t>
            </w:r>
            <w:proofErr w:type="spellEnd"/>
          </w:p>
        </w:tc>
        <w:tc>
          <w:tcPr>
            <w:tcW w:w="3478" w:type="dxa"/>
          </w:tcPr>
          <w:p w:rsidRPr="00863F24" w:rsidR="00776E8E" w:rsidRDefault="00000000" w14:paraId="16FC7AFB" w14:textId="77777777">
            <w:pPr>
              <w:rPr>
                <w:color w:val="000000" w:themeColor="text1"/>
              </w:rPr>
            </w:pPr>
            <w:r w:rsidRPr="00863F24">
              <w:rPr>
                <w:color w:val="000000" w:themeColor="text1"/>
              </w:rPr>
              <w:t>[Naam]</w:t>
            </w:r>
          </w:p>
        </w:tc>
        <w:tc>
          <w:tcPr>
            <w:tcW w:w="3478" w:type="dxa"/>
            <w:shd w:val="clear" w:color="auto" w:fill="D9E1F2"/>
          </w:tcPr>
          <w:p w:rsidRPr="00863F24" w:rsidR="00776E8E" w:rsidRDefault="00000000" w14:paraId="6F069DDD" w14:textId="77777777">
            <w:pPr>
              <w:rPr>
                <w:color w:val="000000" w:themeColor="text1"/>
              </w:rPr>
            </w:pPr>
            <w:r w:rsidRPr="00863F24">
              <w:rPr>
                <w:b/>
                <w:color w:val="000000" w:themeColor="text1"/>
              </w:rPr>
              <w:t>Projectleider</w:t>
            </w:r>
          </w:p>
        </w:tc>
        <w:tc>
          <w:tcPr>
            <w:tcW w:w="3478" w:type="dxa"/>
          </w:tcPr>
          <w:p w:rsidRPr="00863F24" w:rsidR="00776E8E" w:rsidRDefault="00000000" w14:paraId="6BE30757" w14:textId="77777777">
            <w:pPr>
              <w:rPr>
                <w:color w:val="000000" w:themeColor="text1"/>
              </w:rPr>
            </w:pPr>
            <w:r w:rsidRPr="00863F24">
              <w:rPr>
                <w:color w:val="000000" w:themeColor="text1"/>
              </w:rPr>
              <w:t>[Naam]</w:t>
            </w:r>
          </w:p>
        </w:tc>
      </w:tr>
      <w:tr w:rsidRPr="00863F24" w:rsidR="00776E8E" w14:paraId="2D2F98C4" w14:textId="77777777">
        <w:tc>
          <w:tcPr>
            <w:tcW w:w="3478" w:type="dxa"/>
            <w:shd w:val="clear" w:color="auto" w:fill="D9E1F2"/>
          </w:tcPr>
          <w:p w:rsidRPr="00863F24" w:rsidR="00776E8E" w:rsidRDefault="00000000" w14:paraId="5A9963FF" w14:textId="77777777">
            <w:pPr>
              <w:rPr>
                <w:color w:val="000000" w:themeColor="text1"/>
              </w:rPr>
            </w:pPr>
            <w:proofErr w:type="spellStart"/>
            <w:r w:rsidRPr="00863F24">
              <w:rPr>
                <w:b/>
                <w:color w:val="000000" w:themeColor="text1"/>
              </w:rPr>
              <w:t>Procesbegeleider</w:t>
            </w:r>
            <w:proofErr w:type="spellEnd"/>
          </w:p>
        </w:tc>
        <w:tc>
          <w:tcPr>
            <w:tcW w:w="3478" w:type="dxa"/>
          </w:tcPr>
          <w:p w:rsidRPr="00863F24" w:rsidR="00776E8E" w:rsidRDefault="00000000" w14:paraId="499E2200" w14:textId="77777777">
            <w:pPr>
              <w:rPr>
                <w:color w:val="000000" w:themeColor="text1"/>
              </w:rPr>
            </w:pPr>
            <w:r w:rsidRPr="00863F24">
              <w:rPr>
                <w:color w:val="000000" w:themeColor="text1"/>
              </w:rPr>
              <w:t>[Naam]</w:t>
            </w:r>
          </w:p>
        </w:tc>
        <w:tc>
          <w:tcPr>
            <w:tcW w:w="3478" w:type="dxa"/>
            <w:shd w:val="clear" w:color="auto" w:fill="D9E1F2"/>
          </w:tcPr>
          <w:p w:rsidRPr="00863F24" w:rsidR="00776E8E" w:rsidRDefault="00000000" w14:paraId="528B3736" w14:textId="77777777">
            <w:pPr>
              <w:rPr>
                <w:color w:val="000000" w:themeColor="text1"/>
              </w:rPr>
            </w:pPr>
            <w:r w:rsidRPr="00863F24">
              <w:rPr>
                <w:b/>
                <w:color w:val="000000" w:themeColor="text1"/>
              </w:rPr>
              <w:t>Locatie</w:t>
            </w:r>
          </w:p>
        </w:tc>
        <w:tc>
          <w:tcPr>
            <w:tcW w:w="3478" w:type="dxa"/>
          </w:tcPr>
          <w:p w:rsidRPr="00863F24" w:rsidR="00776E8E" w:rsidRDefault="00000000" w14:paraId="41D1EAF5" w14:textId="77777777">
            <w:pPr>
              <w:rPr>
                <w:color w:val="000000" w:themeColor="text1"/>
              </w:rPr>
            </w:pPr>
            <w:r w:rsidRPr="00863F24">
              <w:rPr>
                <w:color w:val="000000" w:themeColor="text1"/>
              </w:rPr>
              <w:t>[Locatie / online]</w:t>
            </w:r>
          </w:p>
        </w:tc>
      </w:tr>
    </w:tbl>
    <w:p w:rsidRPr="00863F24" w:rsidR="00776E8E" w:rsidRDefault="00776E8E" w14:paraId="16044FED" w14:textId="77777777">
      <w:pPr>
        <w:rPr>
          <w:color w:val="000000" w:themeColor="text1"/>
        </w:rPr>
      </w:pPr>
    </w:p>
    <w:p w:rsidRPr="00863F24" w:rsidR="00776E8E" w:rsidRDefault="00000000" w14:paraId="3E7AFDD5" w14:textId="77777777">
      <w:pPr>
        <w:pStyle w:val="Kop1"/>
        <w:rPr>
          <w:color w:val="000000" w:themeColor="text1"/>
        </w:rPr>
      </w:pPr>
      <w:r w:rsidRPr="00863F24">
        <w:rPr>
          <w:color w:val="000000" w:themeColor="text1"/>
        </w:rPr>
        <w:t>1. Doel en beoogde output</w:t>
      </w:r>
    </w:p>
    <w:p w:rsidRPr="00863F24" w:rsidR="00776E8E" w:rsidRDefault="00000000" w14:paraId="0F6899D7" w14:textId="77777777">
      <w:pPr>
        <w:rPr>
          <w:color w:val="000000" w:themeColor="text1"/>
        </w:rPr>
      </w:pPr>
      <w:r w:rsidRPr="00863F24">
        <w:rPr>
          <w:color w:val="000000" w:themeColor="text1"/>
        </w:rPr>
        <w:t>Doel van deze workshopreeks is het verkrijgen van een gedeeld beeld van de belangrijkste interne stakeholders, hun rol in de verandering, hun belang en invloed, en hun huidige en benodigde commitment. Daarnaast levert de analyse concrete interventies en acties op om commitment en verandervermogen te versterken.</w:t>
      </w:r>
    </w:p>
    <w:tbl>
      <w:tblPr>
        <w:tblStyle w:val="Tabelraster"/>
        <w:tblW w:w="0" w:type="auto"/>
        <w:tblLook w:val="04A0" w:firstRow="1" w:lastRow="0" w:firstColumn="1" w:lastColumn="0" w:noHBand="0" w:noVBand="1"/>
      </w:tblPr>
      <w:tblGrid>
        <w:gridCol w:w="4633"/>
        <w:gridCol w:w="4634"/>
        <w:gridCol w:w="4635"/>
      </w:tblGrid>
      <w:tr w:rsidRPr="00863F24" w:rsidR="00863F24" w14:paraId="6AFE3E0C" w14:textId="77777777">
        <w:tc>
          <w:tcPr>
            <w:tcW w:w="4637" w:type="dxa"/>
            <w:shd w:val="clear" w:color="auto" w:fill="1F4E79"/>
          </w:tcPr>
          <w:p w:rsidRPr="00863F24" w:rsidR="00776E8E" w:rsidRDefault="00000000" w14:paraId="3AE28F31" w14:textId="77777777">
            <w:pPr>
              <w:rPr>
                <w:color w:val="FFFFFF" w:themeColor="background1"/>
              </w:rPr>
            </w:pPr>
            <w:r w:rsidRPr="00863F24">
              <w:rPr>
                <w:b/>
                <w:color w:val="FFFFFF" w:themeColor="background1"/>
              </w:rPr>
              <w:t>Output</w:t>
            </w:r>
          </w:p>
        </w:tc>
        <w:tc>
          <w:tcPr>
            <w:tcW w:w="4637" w:type="dxa"/>
            <w:shd w:val="clear" w:color="auto" w:fill="1F4E79"/>
          </w:tcPr>
          <w:p w:rsidRPr="00863F24" w:rsidR="00776E8E" w:rsidRDefault="00000000" w14:paraId="209C2C96" w14:textId="77777777">
            <w:pPr>
              <w:rPr>
                <w:color w:val="FFFFFF" w:themeColor="background1"/>
              </w:rPr>
            </w:pPr>
            <w:r w:rsidRPr="00863F24">
              <w:rPr>
                <w:b/>
                <w:color w:val="FFFFFF" w:themeColor="background1"/>
              </w:rPr>
              <w:t>Toelichting</w:t>
            </w:r>
          </w:p>
        </w:tc>
        <w:tc>
          <w:tcPr>
            <w:tcW w:w="4637" w:type="dxa"/>
            <w:shd w:val="clear" w:color="auto" w:fill="1F4E79"/>
          </w:tcPr>
          <w:p w:rsidRPr="00863F24" w:rsidR="00776E8E" w:rsidRDefault="00000000" w14:paraId="22672B8B" w14:textId="77777777">
            <w:pPr>
              <w:rPr>
                <w:color w:val="FFFFFF" w:themeColor="background1"/>
              </w:rPr>
            </w:pPr>
            <w:r w:rsidRPr="00863F24">
              <w:rPr>
                <w:b/>
                <w:color w:val="FFFFFF" w:themeColor="background1"/>
              </w:rPr>
              <w:t>Eigenaarschap</w:t>
            </w:r>
          </w:p>
        </w:tc>
      </w:tr>
      <w:tr w:rsidRPr="00863F24" w:rsidR="00863F24" w14:paraId="68A36CA2" w14:textId="77777777">
        <w:tc>
          <w:tcPr>
            <w:tcW w:w="4637" w:type="dxa"/>
          </w:tcPr>
          <w:p w:rsidRPr="00863F24" w:rsidR="00776E8E" w:rsidRDefault="00000000" w14:paraId="369F484C" w14:textId="77777777">
            <w:pPr>
              <w:rPr>
                <w:color w:val="000000" w:themeColor="text1"/>
              </w:rPr>
            </w:pPr>
            <w:proofErr w:type="spellStart"/>
            <w:r w:rsidRPr="00863F24">
              <w:rPr>
                <w:color w:val="000000" w:themeColor="text1"/>
              </w:rPr>
              <w:t>Ingevulde</w:t>
            </w:r>
            <w:proofErr w:type="spellEnd"/>
            <w:r w:rsidRPr="00863F24">
              <w:rPr>
                <w:color w:val="000000" w:themeColor="text1"/>
              </w:rPr>
              <w:t xml:space="preserve"> </w:t>
            </w:r>
            <w:proofErr w:type="spellStart"/>
            <w:r w:rsidRPr="00863F24">
              <w:rPr>
                <w:color w:val="000000" w:themeColor="text1"/>
              </w:rPr>
              <w:t>stakeholdersmatrix</w:t>
            </w:r>
            <w:proofErr w:type="spellEnd"/>
          </w:p>
        </w:tc>
        <w:tc>
          <w:tcPr>
            <w:tcW w:w="4637" w:type="dxa"/>
          </w:tcPr>
          <w:p w:rsidRPr="00863F24" w:rsidR="00776E8E" w:rsidRDefault="00000000" w14:paraId="17A561B4" w14:textId="77777777">
            <w:pPr>
              <w:rPr>
                <w:color w:val="000000" w:themeColor="text1"/>
              </w:rPr>
            </w:pPr>
            <w:r w:rsidRPr="00863F24">
              <w:rPr>
                <w:color w:val="000000" w:themeColor="text1"/>
              </w:rPr>
              <w:t>Per stakeholdergroep: rol, belang/invloed, bereidheid, impact, (huidig/benodigd) commitment, acties en interventies.</w:t>
            </w:r>
          </w:p>
        </w:tc>
        <w:tc>
          <w:tcPr>
            <w:tcW w:w="4637" w:type="dxa"/>
          </w:tcPr>
          <w:p w:rsidRPr="00863F24" w:rsidR="00776E8E" w:rsidRDefault="00000000" w14:paraId="3EA204EA" w14:textId="77777777">
            <w:pPr>
              <w:rPr>
                <w:color w:val="000000" w:themeColor="text1"/>
              </w:rPr>
            </w:pPr>
            <w:r w:rsidRPr="00863F24">
              <w:rPr>
                <w:color w:val="000000" w:themeColor="text1"/>
              </w:rPr>
              <w:t>Projectleider + procesbegeleider</w:t>
            </w:r>
          </w:p>
        </w:tc>
      </w:tr>
      <w:tr w:rsidRPr="00863F24" w:rsidR="00863F24" w14:paraId="2C18D8C1" w14:textId="77777777">
        <w:tc>
          <w:tcPr>
            <w:tcW w:w="4637" w:type="dxa"/>
          </w:tcPr>
          <w:p w:rsidRPr="00863F24" w:rsidR="00776E8E" w:rsidRDefault="00000000" w14:paraId="608B64B5" w14:textId="77777777">
            <w:pPr>
              <w:rPr>
                <w:color w:val="000000" w:themeColor="text1"/>
              </w:rPr>
            </w:pPr>
            <w:r w:rsidRPr="00863F24">
              <w:rPr>
                <w:color w:val="000000" w:themeColor="text1"/>
              </w:rPr>
              <w:t xml:space="preserve">Top 5–10 </w:t>
            </w:r>
            <w:proofErr w:type="spellStart"/>
            <w:r w:rsidRPr="00863F24">
              <w:rPr>
                <w:color w:val="000000" w:themeColor="text1"/>
              </w:rPr>
              <w:t>risico’s</w:t>
            </w:r>
            <w:proofErr w:type="spellEnd"/>
            <w:r w:rsidRPr="00863F24">
              <w:rPr>
                <w:color w:val="000000" w:themeColor="text1"/>
              </w:rPr>
              <w:t xml:space="preserve"> en aandachtspunten</w:t>
            </w:r>
          </w:p>
        </w:tc>
        <w:tc>
          <w:tcPr>
            <w:tcW w:w="4637" w:type="dxa"/>
          </w:tcPr>
          <w:p w:rsidRPr="00863F24" w:rsidR="00776E8E" w:rsidRDefault="00000000" w14:paraId="5EA35622" w14:textId="77777777">
            <w:pPr>
              <w:rPr>
                <w:color w:val="000000" w:themeColor="text1"/>
              </w:rPr>
            </w:pPr>
            <w:r w:rsidRPr="00863F24">
              <w:rPr>
                <w:color w:val="000000" w:themeColor="text1"/>
              </w:rPr>
              <w:t>Waar het commitment of verandervermogen onvoldoende is t.o.v. de vereiste rol.</w:t>
            </w:r>
          </w:p>
        </w:tc>
        <w:tc>
          <w:tcPr>
            <w:tcW w:w="4637" w:type="dxa"/>
          </w:tcPr>
          <w:p w:rsidRPr="00863F24" w:rsidR="00776E8E" w:rsidRDefault="00000000" w14:paraId="3B2C4326" w14:textId="77777777">
            <w:pPr>
              <w:rPr>
                <w:color w:val="000000" w:themeColor="text1"/>
              </w:rPr>
            </w:pPr>
            <w:r w:rsidRPr="00863F24">
              <w:rPr>
                <w:color w:val="000000" w:themeColor="text1"/>
              </w:rPr>
              <w:t>Opdrachtgever + regie</w:t>
            </w:r>
          </w:p>
        </w:tc>
      </w:tr>
      <w:tr w:rsidRPr="00863F24" w:rsidR="00863F24" w14:paraId="5806ADB2" w14:textId="77777777">
        <w:tc>
          <w:tcPr>
            <w:tcW w:w="4637" w:type="dxa"/>
          </w:tcPr>
          <w:p w:rsidRPr="00863F24" w:rsidR="00776E8E" w:rsidRDefault="00000000" w14:paraId="504036AF" w14:textId="77777777">
            <w:pPr>
              <w:rPr>
                <w:color w:val="000000" w:themeColor="text1"/>
              </w:rPr>
            </w:pPr>
            <w:proofErr w:type="spellStart"/>
            <w:r w:rsidRPr="00863F24">
              <w:rPr>
                <w:color w:val="000000" w:themeColor="text1"/>
              </w:rPr>
              <w:t>Interventie</w:t>
            </w:r>
            <w:proofErr w:type="spellEnd"/>
            <w:r w:rsidRPr="00863F24">
              <w:rPr>
                <w:color w:val="000000" w:themeColor="text1"/>
              </w:rPr>
              <w:t>- en actielijst</w:t>
            </w:r>
          </w:p>
        </w:tc>
        <w:tc>
          <w:tcPr>
            <w:tcW w:w="4637" w:type="dxa"/>
          </w:tcPr>
          <w:p w:rsidRPr="00863F24" w:rsidR="00776E8E" w:rsidRDefault="00000000" w14:paraId="4A7EB7DB" w14:textId="77777777">
            <w:pPr>
              <w:rPr>
                <w:color w:val="000000" w:themeColor="text1"/>
              </w:rPr>
            </w:pPr>
            <w:r w:rsidRPr="00863F24">
              <w:rPr>
                <w:color w:val="000000" w:themeColor="text1"/>
              </w:rPr>
              <w:t>Concrete acties met eigenaar en planning (communicatie, training, inrichting, governance).</w:t>
            </w:r>
          </w:p>
        </w:tc>
        <w:tc>
          <w:tcPr>
            <w:tcW w:w="4637" w:type="dxa"/>
          </w:tcPr>
          <w:p w:rsidRPr="00863F24" w:rsidR="00776E8E" w:rsidRDefault="00000000" w14:paraId="7A60360E" w14:textId="77777777">
            <w:pPr>
              <w:rPr>
                <w:color w:val="000000" w:themeColor="text1"/>
              </w:rPr>
            </w:pPr>
            <w:r w:rsidRPr="00863F24">
              <w:rPr>
                <w:color w:val="000000" w:themeColor="text1"/>
              </w:rPr>
              <w:t>Veranderleiders/voortrekkers</w:t>
            </w:r>
          </w:p>
        </w:tc>
      </w:tr>
    </w:tbl>
    <w:p w:rsidR="00776E8E" w:rsidRDefault="00776E8E" w14:paraId="13427430" w14:textId="77777777">
      <w:pPr>
        <w:rPr>
          <w:color w:val="000000" w:themeColor="text1"/>
        </w:rPr>
      </w:pPr>
    </w:p>
    <w:p w:rsidR="00863F24" w:rsidRDefault="00863F24" w14:paraId="68EC3E2B" w14:textId="77777777">
      <w:pPr>
        <w:rPr>
          <w:color w:val="000000" w:themeColor="text1"/>
        </w:rPr>
      </w:pPr>
    </w:p>
    <w:p w:rsidR="00863F24" w:rsidRDefault="00863F24" w14:paraId="5DE3F240" w14:textId="77777777">
      <w:pPr>
        <w:rPr>
          <w:color w:val="000000" w:themeColor="text1"/>
        </w:rPr>
      </w:pPr>
    </w:p>
    <w:p w:rsidR="00863F24" w:rsidRDefault="00863F24" w14:paraId="587A9DB0" w14:textId="77777777">
      <w:pPr>
        <w:rPr>
          <w:color w:val="000000" w:themeColor="text1"/>
        </w:rPr>
      </w:pPr>
    </w:p>
    <w:p w:rsidR="00863F24" w:rsidRDefault="00863F24" w14:paraId="6D92AC81" w14:textId="77777777">
      <w:pPr>
        <w:rPr>
          <w:color w:val="000000" w:themeColor="text1"/>
        </w:rPr>
      </w:pPr>
    </w:p>
    <w:p w:rsidRPr="00863F24" w:rsidR="00863F24" w:rsidP="7BC90EE6" w:rsidRDefault="00863F24" w14:paraId="0F65EDB4" w14:textId="79C69E15">
      <w:pPr>
        <w:pStyle w:val="Standaard"/>
        <w:rPr>
          <w:color w:val="000000" w:themeColor="text1"/>
        </w:rPr>
      </w:pPr>
    </w:p>
    <w:p w:rsidRPr="00863F24" w:rsidR="00776E8E" w:rsidRDefault="00000000" w14:paraId="777005D7" w14:textId="0A962F7E">
      <w:pPr>
        <w:pStyle w:val="Kop1"/>
        <w:rPr>
          <w:color w:val="000000" w:themeColor="text1"/>
        </w:rPr>
      </w:pPr>
      <w:r w:rsidRPr="00863F24">
        <w:rPr>
          <w:color w:val="000000" w:themeColor="text1"/>
        </w:rPr>
        <w:t xml:space="preserve">2. </w:t>
      </w:r>
      <w:proofErr w:type="spellStart"/>
      <w:r w:rsidRPr="00863F24">
        <w:rPr>
          <w:color w:val="000000" w:themeColor="text1"/>
        </w:rPr>
        <w:t>Deelnemers</w:t>
      </w:r>
      <w:proofErr w:type="spellEnd"/>
      <w:r w:rsidRPr="00863F24">
        <w:rPr>
          <w:color w:val="000000" w:themeColor="text1"/>
        </w:rPr>
        <w:t xml:space="preserve">, rollen en </w:t>
      </w:r>
      <w:proofErr w:type="spellStart"/>
      <w:r w:rsidRPr="00863F24">
        <w:rPr>
          <w:color w:val="000000" w:themeColor="text1"/>
        </w:rPr>
        <w:t>randvoorwaarden</w:t>
      </w:r>
      <w:proofErr w:type="spellEnd"/>
    </w:p>
    <w:p w:rsidRPr="00863F24" w:rsidR="00776E8E" w:rsidRDefault="00000000" w14:paraId="1F9CEFFC" w14:textId="77777777">
      <w:pPr>
        <w:rPr>
          <w:color w:val="000000" w:themeColor="text1"/>
        </w:rPr>
      </w:pPr>
      <w:r w:rsidRPr="00863F24">
        <w:rPr>
          <w:color w:val="000000" w:themeColor="text1"/>
        </w:rPr>
        <w:t>Aanbevolen groepsgrootte voor de workshops: circa 8 deelnemers (opdrachtgever, projectleider, procesbegeleider, veranderleiders en voortrekkers).</w:t>
      </w:r>
    </w:p>
    <w:tbl>
      <w:tblPr>
        <w:tblStyle w:val="Tabelraster"/>
        <w:tblW w:w="0" w:type="auto"/>
        <w:tblLook w:val="04A0" w:firstRow="1" w:lastRow="0" w:firstColumn="1" w:lastColumn="0" w:noHBand="0" w:noVBand="1"/>
      </w:tblPr>
      <w:tblGrid>
        <w:gridCol w:w="3476"/>
        <w:gridCol w:w="3476"/>
        <w:gridCol w:w="3475"/>
        <w:gridCol w:w="3475"/>
      </w:tblGrid>
      <w:tr w:rsidRPr="00863F24" w:rsidR="00863F24" w14:paraId="46E4F801" w14:textId="77777777">
        <w:tc>
          <w:tcPr>
            <w:tcW w:w="3478" w:type="dxa"/>
            <w:shd w:val="clear" w:color="auto" w:fill="1F4E79"/>
          </w:tcPr>
          <w:p w:rsidRPr="00863F24" w:rsidR="00776E8E" w:rsidRDefault="00000000" w14:paraId="62AF5928" w14:textId="77777777">
            <w:pPr>
              <w:rPr>
                <w:color w:val="FFFFFF" w:themeColor="background1"/>
              </w:rPr>
            </w:pPr>
            <w:r w:rsidRPr="00863F24">
              <w:rPr>
                <w:b/>
                <w:color w:val="FFFFFF" w:themeColor="background1"/>
              </w:rPr>
              <w:t>Rol</w:t>
            </w:r>
          </w:p>
        </w:tc>
        <w:tc>
          <w:tcPr>
            <w:tcW w:w="3478" w:type="dxa"/>
            <w:shd w:val="clear" w:color="auto" w:fill="1F4E79"/>
          </w:tcPr>
          <w:p w:rsidRPr="00863F24" w:rsidR="00776E8E" w:rsidRDefault="00000000" w14:paraId="7BFC3FB9" w14:textId="77777777">
            <w:pPr>
              <w:rPr>
                <w:color w:val="FFFFFF" w:themeColor="background1"/>
              </w:rPr>
            </w:pPr>
            <w:r w:rsidRPr="00863F24">
              <w:rPr>
                <w:b/>
                <w:color w:val="FFFFFF" w:themeColor="background1"/>
              </w:rPr>
              <w:t>Verantwoordelijkheid</w:t>
            </w:r>
          </w:p>
        </w:tc>
        <w:tc>
          <w:tcPr>
            <w:tcW w:w="3478" w:type="dxa"/>
            <w:shd w:val="clear" w:color="auto" w:fill="1F4E79"/>
          </w:tcPr>
          <w:p w:rsidRPr="00863F24" w:rsidR="00776E8E" w:rsidRDefault="00000000" w14:paraId="1725A780" w14:textId="77777777">
            <w:pPr>
              <w:rPr>
                <w:color w:val="FFFFFF" w:themeColor="background1"/>
              </w:rPr>
            </w:pPr>
            <w:r w:rsidRPr="00863F24">
              <w:rPr>
                <w:b/>
                <w:color w:val="FFFFFF" w:themeColor="background1"/>
              </w:rPr>
              <w:t>Aanwezig in</w:t>
            </w:r>
          </w:p>
        </w:tc>
        <w:tc>
          <w:tcPr>
            <w:tcW w:w="3478" w:type="dxa"/>
            <w:shd w:val="clear" w:color="auto" w:fill="1F4E79"/>
          </w:tcPr>
          <w:p w:rsidRPr="00863F24" w:rsidR="00776E8E" w:rsidRDefault="00000000" w14:paraId="1A97A6C1" w14:textId="77777777">
            <w:pPr>
              <w:rPr>
                <w:color w:val="FFFFFF" w:themeColor="background1"/>
              </w:rPr>
            </w:pPr>
            <w:r w:rsidRPr="00863F24">
              <w:rPr>
                <w:b/>
                <w:color w:val="FFFFFF" w:themeColor="background1"/>
              </w:rPr>
              <w:t>Opmerking</w:t>
            </w:r>
          </w:p>
        </w:tc>
      </w:tr>
      <w:tr w:rsidRPr="00863F24" w:rsidR="00863F24" w14:paraId="40EF21CB" w14:textId="77777777">
        <w:tc>
          <w:tcPr>
            <w:tcW w:w="3478" w:type="dxa"/>
          </w:tcPr>
          <w:p w:rsidRPr="00863F24" w:rsidR="00776E8E" w:rsidRDefault="00000000" w14:paraId="590B198D" w14:textId="77777777">
            <w:pPr>
              <w:rPr>
                <w:color w:val="000000" w:themeColor="text1"/>
              </w:rPr>
            </w:pPr>
            <w:proofErr w:type="spellStart"/>
            <w:r w:rsidRPr="00863F24">
              <w:rPr>
                <w:color w:val="000000" w:themeColor="text1"/>
              </w:rPr>
              <w:t>Opdrachtgever</w:t>
            </w:r>
            <w:proofErr w:type="spellEnd"/>
          </w:p>
        </w:tc>
        <w:tc>
          <w:tcPr>
            <w:tcW w:w="3478" w:type="dxa"/>
          </w:tcPr>
          <w:p w:rsidRPr="00863F24" w:rsidR="00776E8E" w:rsidRDefault="00000000" w14:paraId="19E0123D" w14:textId="77777777">
            <w:pPr>
              <w:rPr>
                <w:color w:val="000000" w:themeColor="text1"/>
              </w:rPr>
            </w:pPr>
            <w:r w:rsidRPr="00863F24">
              <w:rPr>
                <w:color w:val="000000" w:themeColor="text1"/>
              </w:rPr>
              <w:t>Draagt het project uit, maakt keuzes, borgt mandaat.</w:t>
            </w:r>
          </w:p>
        </w:tc>
        <w:tc>
          <w:tcPr>
            <w:tcW w:w="3478" w:type="dxa"/>
          </w:tcPr>
          <w:p w:rsidRPr="00863F24" w:rsidR="00776E8E" w:rsidRDefault="00000000" w14:paraId="442863BC" w14:textId="77777777">
            <w:pPr>
              <w:rPr>
                <w:color w:val="000000" w:themeColor="text1"/>
              </w:rPr>
            </w:pPr>
            <w:r w:rsidRPr="00863F24">
              <w:rPr>
                <w:color w:val="000000" w:themeColor="text1"/>
              </w:rPr>
              <w:t>Workshop 1 &amp; 2</w:t>
            </w:r>
          </w:p>
        </w:tc>
        <w:tc>
          <w:tcPr>
            <w:tcW w:w="3478" w:type="dxa"/>
          </w:tcPr>
          <w:p w:rsidRPr="00863F24" w:rsidR="00776E8E" w:rsidRDefault="00776E8E" w14:paraId="5C86F844" w14:textId="77777777">
            <w:pPr>
              <w:rPr>
                <w:color w:val="000000" w:themeColor="text1"/>
              </w:rPr>
            </w:pPr>
          </w:p>
        </w:tc>
      </w:tr>
      <w:tr w:rsidRPr="00863F24" w:rsidR="00863F24" w14:paraId="099866A1" w14:textId="77777777">
        <w:tc>
          <w:tcPr>
            <w:tcW w:w="3478" w:type="dxa"/>
          </w:tcPr>
          <w:p w:rsidRPr="00863F24" w:rsidR="00776E8E" w:rsidRDefault="00000000" w14:paraId="30F04176" w14:textId="77777777">
            <w:pPr>
              <w:rPr>
                <w:color w:val="000000" w:themeColor="text1"/>
              </w:rPr>
            </w:pPr>
            <w:r w:rsidRPr="00863F24">
              <w:rPr>
                <w:color w:val="000000" w:themeColor="text1"/>
              </w:rPr>
              <w:t>Projectleider</w:t>
            </w:r>
          </w:p>
        </w:tc>
        <w:tc>
          <w:tcPr>
            <w:tcW w:w="3478" w:type="dxa"/>
          </w:tcPr>
          <w:p w:rsidRPr="00863F24" w:rsidR="00776E8E" w:rsidRDefault="00000000" w14:paraId="0C0C281B" w14:textId="77777777">
            <w:pPr>
              <w:rPr>
                <w:color w:val="000000" w:themeColor="text1"/>
              </w:rPr>
            </w:pPr>
            <w:r w:rsidRPr="00863F24">
              <w:rPr>
                <w:color w:val="000000" w:themeColor="text1"/>
              </w:rPr>
              <w:t>Stuurt uitvoering, verwerkt resultaten, bewaakt opvolging.</w:t>
            </w:r>
          </w:p>
        </w:tc>
        <w:tc>
          <w:tcPr>
            <w:tcW w:w="3478" w:type="dxa"/>
          </w:tcPr>
          <w:p w:rsidRPr="00863F24" w:rsidR="00776E8E" w:rsidRDefault="00000000" w14:paraId="496B5E49" w14:textId="77777777">
            <w:pPr>
              <w:rPr>
                <w:color w:val="000000" w:themeColor="text1"/>
              </w:rPr>
            </w:pPr>
            <w:r w:rsidRPr="00863F24">
              <w:rPr>
                <w:color w:val="000000" w:themeColor="text1"/>
              </w:rPr>
              <w:t>Workshop 1 &amp; 2</w:t>
            </w:r>
          </w:p>
        </w:tc>
        <w:tc>
          <w:tcPr>
            <w:tcW w:w="3478" w:type="dxa"/>
          </w:tcPr>
          <w:p w:rsidRPr="00863F24" w:rsidR="00776E8E" w:rsidRDefault="00776E8E" w14:paraId="370D057D" w14:textId="77777777">
            <w:pPr>
              <w:rPr>
                <w:color w:val="000000" w:themeColor="text1"/>
              </w:rPr>
            </w:pPr>
          </w:p>
        </w:tc>
      </w:tr>
      <w:tr w:rsidRPr="00863F24" w:rsidR="00863F24" w14:paraId="5408ECC9" w14:textId="77777777">
        <w:tc>
          <w:tcPr>
            <w:tcW w:w="3478" w:type="dxa"/>
          </w:tcPr>
          <w:p w:rsidRPr="00863F24" w:rsidR="00776E8E" w:rsidRDefault="00000000" w14:paraId="36A5D647" w14:textId="77777777">
            <w:pPr>
              <w:rPr>
                <w:color w:val="000000" w:themeColor="text1"/>
              </w:rPr>
            </w:pPr>
            <w:proofErr w:type="spellStart"/>
            <w:r w:rsidRPr="00863F24">
              <w:rPr>
                <w:color w:val="000000" w:themeColor="text1"/>
              </w:rPr>
              <w:t>Procesbegeleider</w:t>
            </w:r>
            <w:proofErr w:type="spellEnd"/>
          </w:p>
        </w:tc>
        <w:tc>
          <w:tcPr>
            <w:tcW w:w="3478" w:type="dxa"/>
          </w:tcPr>
          <w:p w:rsidRPr="00863F24" w:rsidR="00776E8E" w:rsidRDefault="00000000" w14:paraId="131A2695" w14:textId="77777777">
            <w:pPr>
              <w:rPr>
                <w:color w:val="000000" w:themeColor="text1"/>
              </w:rPr>
            </w:pPr>
            <w:r w:rsidRPr="00863F24">
              <w:rPr>
                <w:color w:val="000000" w:themeColor="text1"/>
              </w:rPr>
              <w:t>Faciliteert dialoog, bewaakt methode, neutraliteit en tijd.</w:t>
            </w:r>
          </w:p>
        </w:tc>
        <w:tc>
          <w:tcPr>
            <w:tcW w:w="3478" w:type="dxa"/>
          </w:tcPr>
          <w:p w:rsidRPr="00863F24" w:rsidR="00776E8E" w:rsidRDefault="00000000" w14:paraId="6D46CBDD" w14:textId="77777777">
            <w:pPr>
              <w:rPr>
                <w:color w:val="000000" w:themeColor="text1"/>
              </w:rPr>
            </w:pPr>
            <w:r w:rsidRPr="00863F24">
              <w:rPr>
                <w:color w:val="000000" w:themeColor="text1"/>
              </w:rPr>
              <w:t>Workshop 1 &amp; 2</w:t>
            </w:r>
          </w:p>
        </w:tc>
        <w:tc>
          <w:tcPr>
            <w:tcW w:w="3478" w:type="dxa"/>
          </w:tcPr>
          <w:p w:rsidRPr="00863F24" w:rsidR="00776E8E" w:rsidRDefault="00000000" w14:paraId="5007BDCB" w14:textId="77777777">
            <w:pPr>
              <w:rPr>
                <w:color w:val="000000" w:themeColor="text1"/>
              </w:rPr>
            </w:pPr>
            <w:r w:rsidRPr="00863F24">
              <w:rPr>
                <w:color w:val="000000" w:themeColor="text1"/>
              </w:rPr>
              <w:t>Bij voorkeur extern/ onafhankelijk</w:t>
            </w:r>
          </w:p>
        </w:tc>
      </w:tr>
      <w:tr w:rsidRPr="00863F24" w:rsidR="00863F24" w14:paraId="1D7B3903" w14:textId="77777777">
        <w:tc>
          <w:tcPr>
            <w:tcW w:w="3478" w:type="dxa"/>
          </w:tcPr>
          <w:p w:rsidRPr="00863F24" w:rsidR="00776E8E" w:rsidRDefault="00000000" w14:paraId="7570C544" w14:textId="77777777">
            <w:pPr>
              <w:rPr>
                <w:color w:val="000000" w:themeColor="text1"/>
              </w:rPr>
            </w:pPr>
            <w:proofErr w:type="spellStart"/>
            <w:r w:rsidRPr="00863F24">
              <w:rPr>
                <w:color w:val="000000" w:themeColor="text1"/>
              </w:rPr>
              <w:t>Veranderleiders</w:t>
            </w:r>
            <w:proofErr w:type="spellEnd"/>
          </w:p>
        </w:tc>
        <w:tc>
          <w:tcPr>
            <w:tcW w:w="3478" w:type="dxa"/>
          </w:tcPr>
          <w:p w:rsidRPr="00863F24" w:rsidR="00776E8E" w:rsidRDefault="00000000" w14:paraId="024CB147" w14:textId="77777777">
            <w:pPr>
              <w:rPr>
                <w:color w:val="000000" w:themeColor="text1"/>
              </w:rPr>
            </w:pPr>
            <w:r w:rsidRPr="00863F24">
              <w:rPr>
                <w:color w:val="000000" w:themeColor="text1"/>
              </w:rPr>
              <w:t>Aansturing van mensen die anders gaan werken.</w:t>
            </w:r>
          </w:p>
        </w:tc>
        <w:tc>
          <w:tcPr>
            <w:tcW w:w="3478" w:type="dxa"/>
          </w:tcPr>
          <w:p w:rsidRPr="00863F24" w:rsidR="00776E8E" w:rsidRDefault="00000000" w14:paraId="53398FBD" w14:textId="77777777">
            <w:pPr>
              <w:rPr>
                <w:color w:val="000000" w:themeColor="text1"/>
              </w:rPr>
            </w:pPr>
            <w:r w:rsidRPr="00863F24">
              <w:rPr>
                <w:color w:val="000000" w:themeColor="text1"/>
              </w:rPr>
              <w:t>Workshop 1 &amp; 2</w:t>
            </w:r>
          </w:p>
        </w:tc>
        <w:tc>
          <w:tcPr>
            <w:tcW w:w="3478" w:type="dxa"/>
          </w:tcPr>
          <w:p w:rsidRPr="00863F24" w:rsidR="00776E8E" w:rsidRDefault="00776E8E" w14:paraId="624C202D" w14:textId="77777777">
            <w:pPr>
              <w:rPr>
                <w:color w:val="000000" w:themeColor="text1"/>
              </w:rPr>
            </w:pPr>
          </w:p>
        </w:tc>
      </w:tr>
      <w:tr w:rsidRPr="00863F24" w:rsidR="00863F24" w14:paraId="22B7196A" w14:textId="77777777">
        <w:tc>
          <w:tcPr>
            <w:tcW w:w="3478" w:type="dxa"/>
          </w:tcPr>
          <w:p w:rsidRPr="00863F24" w:rsidR="00776E8E" w:rsidRDefault="00000000" w14:paraId="1B46F9B0" w14:textId="77777777">
            <w:pPr>
              <w:rPr>
                <w:color w:val="000000" w:themeColor="text1"/>
              </w:rPr>
            </w:pPr>
            <w:r w:rsidRPr="00863F24">
              <w:rPr>
                <w:color w:val="000000" w:themeColor="text1"/>
              </w:rPr>
              <w:t>Voortrekkers</w:t>
            </w:r>
          </w:p>
        </w:tc>
        <w:tc>
          <w:tcPr>
            <w:tcW w:w="3478" w:type="dxa"/>
          </w:tcPr>
          <w:p w:rsidRPr="00863F24" w:rsidR="00776E8E" w:rsidRDefault="00000000" w14:paraId="0CE5A75D" w14:textId="77777777">
            <w:pPr>
              <w:rPr>
                <w:color w:val="000000" w:themeColor="text1"/>
              </w:rPr>
            </w:pPr>
            <w:r w:rsidRPr="00863F24">
              <w:rPr>
                <w:color w:val="000000" w:themeColor="text1"/>
              </w:rPr>
              <w:t>Creëren beweging; ondersteunen adoptie in teams.</w:t>
            </w:r>
          </w:p>
        </w:tc>
        <w:tc>
          <w:tcPr>
            <w:tcW w:w="3478" w:type="dxa"/>
          </w:tcPr>
          <w:p w:rsidRPr="00863F24" w:rsidR="00776E8E" w:rsidRDefault="00000000" w14:paraId="615246C4" w14:textId="77777777">
            <w:pPr>
              <w:rPr>
                <w:color w:val="000000" w:themeColor="text1"/>
              </w:rPr>
            </w:pPr>
            <w:r w:rsidRPr="00863F24">
              <w:rPr>
                <w:color w:val="000000" w:themeColor="text1"/>
              </w:rPr>
              <w:t>Workshop 1 &amp; 2</w:t>
            </w:r>
          </w:p>
        </w:tc>
        <w:tc>
          <w:tcPr>
            <w:tcW w:w="3478" w:type="dxa"/>
          </w:tcPr>
          <w:p w:rsidRPr="00863F24" w:rsidR="00776E8E" w:rsidRDefault="00776E8E" w14:paraId="2C71BEF2" w14:textId="77777777">
            <w:pPr>
              <w:rPr>
                <w:color w:val="000000" w:themeColor="text1"/>
              </w:rPr>
            </w:pPr>
          </w:p>
        </w:tc>
      </w:tr>
      <w:tr w:rsidRPr="00863F24" w:rsidR="00863F24" w14:paraId="4637B997" w14:textId="77777777">
        <w:tc>
          <w:tcPr>
            <w:tcW w:w="3478" w:type="dxa"/>
          </w:tcPr>
          <w:p w:rsidRPr="00863F24" w:rsidR="00776E8E" w:rsidRDefault="00000000" w14:paraId="6556C6A1" w14:textId="77777777">
            <w:pPr>
              <w:rPr>
                <w:color w:val="000000" w:themeColor="text1"/>
              </w:rPr>
            </w:pPr>
            <w:r w:rsidRPr="00863F24">
              <w:rPr>
                <w:color w:val="000000" w:themeColor="text1"/>
              </w:rPr>
              <w:t>Regie/stuurgroep</w:t>
            </w:r>
          </w:p>
        </w:tc>
        <w:tc>
          <w:tcPr>
            <w:tcW w:w="3478" w:type="dxa"/>
          </w:tcPr>
          <w:p w:rsidRPr="00863F24" w:rsidR="00776E8E" w:rsidRDefault="00000000" w14:paraId="4D0F077F" w14:textId="77777777">
            <w:pPr>
              <w:rPr>
                <w:color w:val="000000" w:themeColor="text1"/>
              </w:rPr>
            </w:pPr>
            <w:r w:rsidRPr="00863F24">
              <w:rPr>
                <w:color w:val="000000" w:themeColor="text1"/>
              </w:rPr>
              <w:t>Bewaakt samenhang met andere veranderingen.</w:t>
            </w:r>
          </w:p>
        </w:tc>
        <w:tc>
          <w:tcPr>
            <w:tcW w:w="3478" w:type="dxa"/>
          </w:tcPr>
          <w:p w:rsidRPr="00863F24" w:rsidR="00776E8E" w:rsidRDefault="00000000" w14:paraId="549F7A63" w14:textId="77777777">
            <w:pPr>
              <w:rPr>
                <w:color w:val="000000" w:themeColor="text1"/>
              </w:rPr>
            </w:pPr>
            <w:r w:rsidRPr="00863F24">
              <w:rPr>
                <w:color w:val="000000" w:themeColor="text1"/>
              </w:rPr>
              <w:t>Optioneel</w:t>
            </w:r>
          </w:p>
        </w:tc>
        <w:tc>
          <w:tcPr>
            <w:tcW w:w="3478" w:type="dxa"/>
          </w:tcPr>
          <w:p w:rsidRPr="00863F24" w:rsidR="00776E8E" w:rsidRDefault="00000000" w14:paraId="05270D59" w14:textId="77777777">
            <w:pPr>
              <w:rPr>
                <w:color w:val="000000" w:themeColor="text1"/>
              </w:rPr>
            </w:pPr>
            <w:r w:rsidRPr="00863F24">
              <w:rPr>
                <w:color w:val="000000" w:themeColor="text1"/>
              </w:rPr>
              <w:t>Kan ook via korte terugkoppeling</w:t>
            </w:r>
          </w:p>
        </w:tc>
      </w:tr>
    </w:tbl>
    <w:p w:rsidRPr="00863F24" w:rsidR="00776E8E" w:rsidRDefault="00000000" w14:paraId="62D7C0C7" w14:textId="77777777">
      <w:pPr>
        <w:rPr>
          <w:color w:val="000000" w:themeColor="text1"/>
        </w:rPr>
      </w:pPr>
      <w:r w:rsidRPr="00863F24">
        <w:rPr>
          <w:color w:val="000000" w:themeColor="text1"/>
        </w:rPr>
        <w:t xml:space="preserve">Benodigde middelen: ruimte, </w:t>
      </w:r>
      <w:proofErr w:type="spellStart"/>
      <w:r w:rsidRPr="00863F24">
        <w:rPr>
          <w:color w:val="000000" w:themeColor="text1"/>
        </w:rPr>
        <w:t>presentatiescherm</w:t>
      </w:r>
      <w:proofErr w:type="spellEnd"/>
      <w:r w:rsidRPr="00863F24">
        <w:rPr>
          <w:color w:val="000000" w:themeColor="text1"/>
        </w:rPr>
        <w:t xml:space="preserve">, (digitale) </w:t>
      </w:r>
      <w:proofErr w:type="spellStart"/>
      <w:r w:rsidRPr="00863F24">
        <w:rPr>
          <w:color w:val="000000" w:themeColor="text1"/>
        </w:rPr>
        <w:t>versie</w:t>
      </w:r>
      <w:proofErr w:type="spellEnd"/>
      <w:r w:rsidRPr="00863F24">
        <w:rPr>
          <w:color w:val="000000" w:themeColor="text1"/>
        </w:rPr>
        <w:t xml:space="preserve"> van de matrix per deelnemer, flip-over/whiteboard, post-its of digitale sticky tool.</w:t>
      </w:r>
    </w:p>
    <w:p w:rsidRPr="00863F24" w:rsidR="00776E8E" w:rsidRDefault="00000000" w14:paraId="0A0B73DA" w14:textId="77777777">
      <w:pPr>
        <w:rPr>
          <w:color w:val="000000" w:themeColor="text1"/>
        </w:rPr>
      </w:pPr>
      <w:r w:rsidRPr="00863F24">
        <w:rPr>
          <w:color w:val="000000" w:themeColor="text1"/>
        </w:rPr>
        <w:t>Totale doorlooptijd: Workshop 1 (2 uur) + interviews (1–2 weken) + Workshop 2 (1,5 uur).</w:t>
      </w:r>
    </w:p>
    <w:p w:rsidRPr="00863F24" w:rsidR="00776E8E" w:rsidRDefault="00776E8E" w14:paraId="746838B3" w14:textId="77777777">
      <w:pPr>
        <w:rPr>
          <w:color w:val="000000" w:themeColor="text1"/>
        </w:rPr>
      </w:pPr>
    </w:p>
    <w:p w:rsidRPr="00863F24" w:rsidR="00776E8E" w:rsidRDefault="00000000" w14:paraId="5D54284E" w14:textId="77777777">
      <w:pPr>
        <w:pStyle w:val="Kop1"/>
        <w:rPr>
          <w:color w:val="000000" w:themeColor="text1"/>
        </w:rPr>
      </w:pPr>
      <w:r w:rsidRPr="00863F24">
        <w:rPr>
          <w:color w:val="000000" w:themeColor="text1"/>
        </w:rPr>
        <w:t>3. Overzicht aanpak</w:t>
      </w:r>
    </w:p>
    <w:tbl>
      <w:tblPr>
        <w:tblStyle w:val="Tabelraster"/>
        <w:tblW w:w="0" w:type="auto"/>
        <w:tblLook w:val="04A0" w:firstRow="1" w:lastRow="0" w:firstColumn="1" w:lastColumn="0" w:noHBand="0" w:noVBand="1"/>
      </w:tblPr>
      <w:tblGrid>
        <w:gridCol w:w="2780"/>
        <w:gridCol w:w="2780"/>
        <w:gridCol w:w="2780"/>
        <w:gridCol w:w="2781"/>
        <w:gridCol w:w="2781"/>
      </w:tblGrid>
      <w:tr w:rsidRPr="00863F24" w:rsidR="00863F24" w14:paraId="4DBE3441" w14:textId="77777777">
        <w:tc>
          <w:tcPr>
            <w:tcW w:w="2782" w:type="dxa"/>
            <w:shd w:val="clear" w:color="auto" w:fill="1F4E79"/>
          </w:tcPr>
          <w:p w:rsidRPr="00863F24" w:rsidR="00776E8E" w:rsidRDefault="00000000" w14:paraId="009B2D27" w14:textId="77777777">
            <w:pPr>
              <w:rPr>
                <w:color w:val="FFFFFF" w:themeColor="background1"/>
              </w:rPr>
            </w:pPr>
            <w:r w:rsidRPr="00863F24">
              <w:rPr>
                <w:b/>
                <w:color w:val="FFFFFF" w:themeColor="background1"/>
              </w:rPr>
              <w:t>Fase</w:t>
            </w:r>
          </w:p>
        </w:tc>
        <w:tc>
          <w:tcPr>
            <w:tcW w:w="2782" w:type="dxa"/>
            <w:shd w:val="clear" w:color="auto" w:fill="1F4E79"/>
          </w:tcPr>
          <w:p w:rsidRPr="00863F24" w:rsidR="00776E8E" w:rsidRDefault="00000000" w14:paraId="5C1FEB76" w14:textId="77777777">
            <w:pPr>
              <w:rPr>
                <w:color w:val="FFFFFF" w:themeColor="background1"/>
              </w:rPr>
            </w:pPr>
            <w:r w:rsidRPr="00863F24">
              <w:rPr>
                <w:b/>
                <w:color w:val="FFFFFF" w:themeColor="background1"/>
              </w:rPr>
              <w:t>Doel</w:t>
            </w:r>
          </w:p>
        </w:tc>
        <w:tc>
          <w:tcPr>
            <w:tcW w:w="2782" w:type="dxa"/>
            <w:shd w:val="clear" w:color="auto" w:fill="1F4E79"/>
          </w:tcPr>
          <w:p w:rsidRPr="00863F24" w:rsidR="00776E8E" w:rsidRDefault="00000000" w14:paraId="4F98F3D8" w14:textId="77777777">
            <w:pPr>
              <w:rPr>
                <w:color w:val="FFFFFF" w:themeColor="background1"/>
              </w:rPr>
            </w:pPr>
            <w:r w:rsidRPr="00863F24">
              <w:rPr>
                <w:b/>
                <w:color w:val="FFFFFF" w:themeColor="background1"/>
              </w:rPr>
              <w:t>Werkvorm</w:t>
            </w:r>
          </w:p>
        </w:tc>
        <w:tc>
          <w:tcPr>
            <w:tcW w:w="2782" w:type="dxa"/>
            <w:shd w:val="clear" w:color="auto" w:fill="1F4E79"/>
          </w:tcPr>
          <w:p w:rsidRPr="00863F24" w:rsidR="00776E8E" w:rsidRDefault="00000000" w14:paraId="39CF92F1" w14:textId="77777777">
            <w:pPr>
              <w:rPr>
                <w:color w:val="FFFFFF" w:themeColor="background1"/>
              </w:rPr>
            </w:pPr>
            <w:r w:rsidRPr="00863F24">
              <w:rPr>
                <w:b/>
                <w:color w:val="FFFFFF" w:themeColor="background1"/>
              </w:rPr>
              <w:t>Input</w:t>
            </w:r>
          </w:p>
        </w:tc>
        <w:tc>
          <w:tcPr>
            <w:tcW w:w="2782" w:type="dxa"/>
            <w:shd w:val="clear" w:color="auto" w:fill="1F4E79"/>
          </w:tcPr>
          <w:p w:rsidRPr="00863F24" w:rsidR="00776E8E" w:rsidRDefault="00000000" w14:paraId="6B44E97C" w14:textId="77777777">
            <w:pPr>
              <w:rPr>
                <w:color w:val="FFFFFF" w:themeColor="background1"/>
              </w:rPr>
            </w:pPr>
            <w:r w:rsidRPr="00863F24">
              <w:rPr>
                <w:b/>
                <w:color w:val="FFFFFF" w:themeColor="background1"/>
              </w:rPr>
              <w:t>Output</w:t>
            </w:r>
          </w:p>
        </w:tc>
      </w:tr>
      <w:tr w:rsidRPr="00863F24" w:rsidR="00863F24" w14:paraId="67E4EF1E" w14:textId="77777777">
        <w:tc>
          <w:tcPr>
            <w:tcW w:w="2782" w:type="dxa"/>
          </w:tcPr>
          <w:p w:rsidRPr="00863F24" w:rsidR="00776E8E" w:rsidRDefault="00000000" w14:paraId="14E78559" w14:textId="77777777">
            <w:pPr>
              <w:rPr>
                <w:color w:val="000000" w:themeColor="text1"/>
              </w:rPr>
            </w:pPr>
            <w:r w:rsidRPr="00863F24">
              <w:rPr>
                <w:color w:val="000000" w:themeColor="text1"/>
              </w:rPr>
              <w:t>Workshop 1</w:t>
            </w:r>
          </w:p>
        </w:tc>
        <w:tc>
          <w:tcPr>
            <w:tcW w:w="2782" w:type="dxa"/>
          </w:tcPr>
          <w:p w:rsidRPr="00863F24" w:rsidR="00776E8E" w:rsidRDefault="00000000" w14:paraId="10F351BF" w14:textId="77777777">
            <w:pPr>
              <w:rPr>
                <w:color w:val="000000" w:themeColor="text1"/>
              </w:rPr>
            </w:pPr>
            <w:r w:rsidRPr="00863F24">
              <w:rPr>
                <w:color w:val="000000" w:themeColor="text1"/>
              </w:rPr>
              <w:t>Identificeren en eerste inschatting stakeholders (rol, belang/invloed, bereidheid).</w:t>
            </w:r>
          </w:p>
        </w:tc>
        <w:tc>
          <w:tcPr>
            <w:tcW w:w="2782" w:type="dxa"/>
          </w:tcPr>
          <w:p w:rsidRPr="00863F24" w:rsidR="00776E8E" w:rsidRDefault="00000000" w14:paraId="6193B885" w14:textId="77777777">
            <w:pPr>
              <w:rPr>
                <w:color w:val="000000" w:themeColor="text1"/>
              </w:rPr>
            </w:pPr>
            <w:r w:rsidRPr="00863F24">
              <w:rPr>
                <w:color w:val="000000" w:themeColor="text1"/>
              </w:rPr>
              <w:t>Groepsdialoog + invullen instrument</w:t>
            </w:r>
          </w:p>
        </w:tc>
        <w:tc>
          <w:tcPr>
            <w:tcW w:w="2782" w:type="dxa"/>
          </w:tcPr>
          <w:p w:rsidRPr="00863F24" w:rsidR="00776E8E" w:rsidRDefault="00000000" w14:paraId="7B1A9FA1" w14:textId="77777777">
            <w:pPr>
              <w:rPr>
                <w:color w:val="000000" w:themeColor="text1"/>
              </w:rPr>
            </w:pPr>
            <w:r w:rsidRPr="00863F24">
              <w:rPr>
                <w:color w:val="000000" w:themeColor="text1"/>
              </w:rPr>
              <w:t>Projectcontext + instrument</w:t>
            </w:r>
          </w:p>
        </w:tc>
        <w:tc>
          <w:tcPr>
            <w:tcW w:w="2782" w:type="dxa"/>
          </w:tcPr>
          <w:p w:rsidRPr="00863F24" w:rsidR="00776E8E" w:rsidRDefault="00000000" w14:paraId="476AD11C" w14:textId="77777777">
            <w:pPr>
              <w:rPr>
                <w:color w:val="000000" w:themeColor="text1"/>
              </w:rPr>
            </w:pPr>
            <w:r w:rsidRPr="00863F24">
              <w:rPr>
                <w:color w:val="000000" w:themeColor="text1"/>
              </w:rPr>
              <w:t>Concept stakeholdersmatrix + selectie interviewkandidaten</w:t>
            </w:r>
          </w:p>
        </w:tc>
      </w:tr>
      <w:tr w:rsidRPr="00863F24" w:rsidR="00863F24" w14:paraId="27609506" w14:textId="77777777">
        <w:tc>
          <w:tcPr>
            <w:tcW w:w="2782" w:type="dxa"/>
          </w:tcPr>
          <w:p w:rsidRPr="00863F24" w:rsidR="00776E8E" w:rsidRDefault="00000000" w14:paraId="54B64AD5" w14:textId="77777777">
            <w:pPr>
              <w:rPr>
                <w:color w:val="000000" w:themeColor="text1"/>
              </w:rPr>
            </w:pPr>
            <w:r w:rsidRPr="00863F24">
              <w:rPr>
                <w:color w:val="000000" w:themeColor="text1"/>
              </w:rPr>
              <w:t>Interviews</w:t>
            </w:r>
          </w:p>
        </w:tc>
        <w:tc>
          <w:tcPr>
            <w:tcW w:w="2782" w:type="dxa"/>
          </w:tcPr>
          <w:p w:rsidRPr="00863F24" w:rsidR="00776E8E" w:rsidRDefault="00000000" w14:paraId="7061ADA9" w14:textId="77777777">
            <w:pPr>
              <w:rPr>
                <w:color w:val="000000" w:themeColor="text1"/>
              </w:rPr>
            </w:pPr>
            <w:r w:rsidRPr="00863F24">
              <w:rPr>
                <w:color w:val="000000" w:themeColor="text1"/>
              </w:rPr>
              <w:t>Valideren en verdiepen: impact, commitment, barrières en kansen.</w:t>
            </w:r>
          </w:p>
        </w:tc>
        <w:tc>
          <w:tcPr>
            <w:tcW w:w="2782" w:type="dxa"/>
          </w:tcPr>
          <w:p w:rsidRPr="00863F24" w:rsidR="00776E8E" w:rsidRDefault="00000000" w14:paraId="6E5015E4" w14:textId="77777777">
            <w:pPr>
              <w:rPr>
                <w:color w:val="000000" w:themeColor="text1"/>
              </w:rPr>
            </w:pPr>
            <w:r w:rsidRPr="00863F24">
              <w:rPr>
                <w:color w:val="000000" w:themeColor="text1"/>
              </w:rPr>
              <w:t>1-op-1 gesprekken (30–45 min)</w:t>
            </w:r>
          </w:p>
        </w:tc>
        <w:tc>
          <w:tcPr>
            <w:tcW w:w="2782" w:type="dxa"/>
          </w:tcPr>
          <w:p w:rsidRPr="00863F24" w:rsidR="00776E8E" w:rsidRDefault="00000000" w14:paraId="1164C271" w14:textId="77777777">
            <w:pPr>
              <w:rPr>
                <w:color w:val="000000" w:themeColor="text1"/>
              </w:rPr>
            </w:pPr>
            <w:r w:rsidRPr="00863F24">
              <w:rPr>
                <w:color w:val="000000" w:themeColor="text1"/>
              </w:rPr>
              <w:t>Gespreksleidraad</w:t>
            </w:r>
          </w:p>
        </w:tc>
        <w:tc>
          <w:tcPr>
            <w:tcW w:w="2782" w:type="dxa"/>
          </w:tcPr>
          <w:p w:rsidRPr="00863F24" w:rsidR="00776E8E" w:rsidRDefault="00000000" w14:paraId="61843134" w14:textId="77777777">
            <w:pPr>
              <w:rPr>
                <w:color w:val="000000" w:themeColor="text1"/>
              </w:rPr>
            </w:pPr>
            <w:r w:rsidRPr="00863F24">
              <w:rPr>
                <w:color w:val="000000" w:themeColor="text1"/>
              </w:rPr>
              <w:t>Aangescherpte scores + kwalitatieve inzichten</w:t>
            </w:r>
          </w:p>
        </w:tc>
      </w:tr>
      <w:tr w:rsidRPr="00863F24" w:rsidR="00863F24" w14:paraId="6DFA9C41" w14:textId="77777777">
        <w:tc>
          <w:tcPr>
            <w:tcW w:w="2782" w:type="dxa"/>
          </w:tcPr>
          <w:p w:rsidRPr="00863F24" w:rsidR="00776E8E" w:rsidRDefault="00000000" w14:paraId="3F41C7B1" w14:textId="77777777">
            <w:pPr>
              <w:rPr>
                <w:color w:val="000000" w:themeColor="text1"/>
              </w:rPr>
            </w:pPr>
            <w:r w:rsidRPr="00863F24">
              <w:rPr>
                <w:color w:val="000000" w:themeColor="text1"/>
              </w:rPr>
              <w:t>Workshop 2</w:t>
            </w:r>
          </w:p>
        </w:tc>
        <w:tc>
          <w:tcPr>
            <w:tcW w:w="2782" w:type="dxa"/>
          </w:tcPr>
          <w:p w:rsidRPr="00863F24" w:rsidR="00776E8E" w:rsidRDefault="00000000" w14:paraId="5996BA33" w14:textId="77777777">
            <w:pPr>
              <w:rPr>
                <w:color w:val="000000" w:themeColor="text1"/>
              </w:rPr>
            </w:pPr>
            <w:r w:rsidRPr="00863F24">
              <w:rPr>
                <w:color w:val="000000" w:themeColor="text1"/>
              </w:rPr>
              <w:t>Delen resultaten, bepalen interventies en actielijst.</w:t>
            </w:r>
          </w:p>
        </w:tc>
        <w:tc>
          <w:tcPr>
            <w:tcW w:w="2782" w:type="dxa"/>
          </w:tcPr>
          <w:p w:rsidRPr="00863F24" w:rsidR="00776E8E" w:rsidRDefault="00000000" w14:paraId="06721BC2" w14:textId="77777777">
            <w:pPr>
              <w:rPr>
                <w:color w:val="000000" w:themeColor="text1"/>
              </w:rPr>
            </w:pPr>
            <w:r w:rsidRPr="00863F24">
              <w:rPr>
                <w:color w:val="000000" w:themeColor="text1"/>
              </w:rPr>
              <w:t>Groepsdialoog + prioriteren</w:t>
            </w:r>
          </w:p>
        </w:tc>
        <w:tc>
          <w:tcPr>
            <w:tcW w:w="2782" w:type="dxa"/>
          </w:tcPr>
          <w:p w:rsidRPr="00863F24" w:rsidR="00776E8E" w:rsidRDefault="00000000" w14:paraId="629FA429" w14:textId="77777777">
            <w:pPr>
              <w:rPr>
                <w:color w:val="000000" w:themeColor="text1"/>
              </w:rPr>
            </w:pPr>
            <w:r w:rsidRPr="00863F24">
              <w:rPr>
                <w:color w:val="000000" w:themeColor="text1"/>
              </w:rPr>
              <w:t>Conceptmatrix + interviewbevindingen</w:t>
            </w:r>
          </w:p>
        </w:tc>
        <w:tc>
          <w:tcPr>
            <w:tcW w:w="2782" w:type="dxa"/>
          </w:tcPr>
          <w:p w:rsidRPr="00863F24" w:rsidR="00776E8E" w:rsidRDefault="00000000" w14:paraId="2169AC10" w14:textId="77777777">
            <w:pPr>
              <w:rPr>
                <w:color w:val="000000" w:themeColor="text1"/>
              </w:rPr>
            </w:pPr>
            <w:r w:rsidRPr="00863F24">
              <w:rPr>
                <w:color w:val="000000" w:themeColor="text1"/>
              </w:rPr>
              <w:t>Definitieve matrix + interventie- en actielijst</w:t>
            </w:r>
          </w:p>
        </w:tc>
      </w:tr>
    </w:tbl>
    <w:p w:rsidRPr="00863F24" w:rsidR="00863F24" w:rsidP="7BC90EE6" w:rsidRDefault="00863F24" w14:paraId="77E43F0E" w14:textId="6F4DDFAA">
      <w:pPr>
        <w:pStyle w:val="Standaard"/>
        <w:rPr>
          <w:color w:val="000000" w:themeColor="text1"/>
        </w:rPr>
      </w:pPr>
    </w:p>
    <w:p w:rsidRPr="00863F24" w:rsidR="00776E8E" w:rsidRDefault="00000000" w14:paraId="1395DDE3" w14:textId="77777777">
      <w:pPr>
        <w:pStyle w:val="Kop1"/>
        <w:rPr>
          <w:color w:val="000000" w:themeColor="text1"/>
        </w:rPr>
      </w:pPr>
      <w:r w:rsidRPr="00863F24">
        <w:rPr>
          <w:color w:val="000000" w:themeColor="text1"/>
        </w:rPr>
        <w:t>4. Workshop 1 – Draaiboek (2 uur)</w:t>
      </w:r>
    </w:p>
    <w:tbl>
      <w:tblPr>
        <w:tblStyle w:val="Tabelraster"/>
        <w:tblW w:w="0" w:type="auto"/>
        <w:tblLook w:val="04A0" w:firstRow="1" w:lastRow="0" w:firstColumn="1" w:lastColumn="0" w:noHBand="0" w:noVBand="1"/>
      </w:tblPr>
      <w:tblGrid>
        <w:gridCol w:w="3474"/>
        <w:gridCol w:w="3476"/>
        <w:gridCol w:w="3476"/>
        <w:gridCol w:w="3476"/>
      </w:tblGrid>
      <w:tr w:rsidRPr="00863F24" w:rsidR="00863F24" w14:paraId="2DEEC120" w14:textId="77777777">
        <w:tc>
          <w:tcPr>
            <w:tcW w:w="3478" w:type="dxa"/>
            <w:shd w:val="clear" w:color="auto" w:fill="1F4E79"/>
          </w:tcPr>
          <w:p w:rsidRPr="00863F24" w:rsidR="00776E8E" w:rsidRDefault="00000000" w14:paraId="776DF8C5" w14:textId="77777777">
            <w:pPr>
              <w:rPr>
                <w:color w:val="FFFFFF" w:themeColor="background1"/>
              </w:rPr>
            </w:pPr>
            <w:r w:rsidRPr="00863F24">
              <w:rPr>
                <w:b/>
                <w:color w:val="FFFFFF" w:themeColor="background1"/>
              </w:rPr>
              <w:t>Tijd</w:t>
            </w:r>
          </w:p>
        </w:tc>
        <w:tc>
          <w:tcPr>
            <w:tcW w:w="3478" w:type="dxa"/>
            <w:shd w:val="clear" w:color="auto" w:fill="1F4E79"/>
          </w:tcPr>
          <w:p w:rsidRPr="00863F24" w:rsidR="00776E8E" w:rsidRDefault="00000000" w14:paraId="50ED9D52" w14:textId="77777777">
            <w:pPr>
              <w:rPr>
                <w:color w:val="FFFFFF" w:themeColor="background1"/>
              </w:rPr>
            </w:pPr>
            <w:r w:rsidRPr="00863F24">
              <w:rPr>
                <w:b/>
                <w:color w:val="FFFFFF" w:themeColor="background1"/>
              </w:rPr>
              <w:t>Onderdeel</w:t>
            </w:r>
          </w:p>
        </w:tc>
        <w:tc>
          <w:tcPr>
            <w:tcW w:w="3478" w:type="dxa"/>
            <w:shd w:val="clear" w:color="auto" w:fill="1F4E79"/>
          </w:tcPr>
          <w:p w:rsidRPr="00863F24" w:rsidR="00776E8E" w:rsidRDefault="00000000" w14:paraId="46B92117" w14:textId="77777777">
            <w:pPr>
              <w:rPr>
                <w:color w:val="FFFFFF" w:themeColor="background1"/>
              </w:rPr>
            </w:pPr>
            <w:r w:rsidRPr="00863F24">
              <w:rPr>
                <w:b/>
                <w:color w:val="FFFFFF" w:themeColor="background1"/>
              </w:rPr>
              <w:t>Werkwijze</w:t>
            </w:r>
          </w:p>
        </w:tc>
        <w:tc>
          <w:tcPr>
            <w:tcW w:w="3478" w:type="dxa"/>
            <w:shd w:val="clear" w:color="auto" w:fill="1F4E79"/>
          </w:tcPr>
          <w:p w:rsidRPr="00863F24" w:rsidR="00776E8E" w:rsidRDefault="00000000" w14:paraId="47374214" w14:textId="77777777">
            <w:pPr>
              <w:rPr>
                <w:color w:val="FFFFFF" w:themeColor="background1"/>
              </w:rPr>
            </w:pPr>
            <w:r w:rsidRPr="00863F24">
              <w:rPr>
                <w:b/>
                <w:color w:val="FFFFFF" w:themeColor="background1"/>
              </w:rPr>
              <w:t>Output</w:t>
            </w:r>
          </w:p>
        </w:tc>
      </w:tr>
      <w:tr w:rsidRPr="00863F24" w:rsidR="00863F24" w14:paraId="3DF87F88" w14:textId="77777777">
        <w:tc>
          <w:tcPr>
            <w:tcW w:w="3478" w:type="dxa"/>
          </w:tcPr>
          <w:p w:rsidRPr="00863F24" w:rsidR="00776E8E" w:rsidRDefault="00000000" w14:paraId="3B73A385" w14:textId="77777777">
            <w:pPr>
              <w:rPr>
                <w:color w:val="000000" w:themeColor="text1"/>
              </w:rPr>
            </w:pPr>
            <w:r w:rsidRPr="00863F24">
              <w:rPr>
                <w:color w:val="000000" w:themeColor="text1"/>
              </w:rPr>
              <w:t>10 min</w:t>
            </w:r>
          </w:p>
        </w:tc>
        <w:tc>
          <w:tcPr>
            <w:tcW w:w="3478" w:type="dxa"/>
          </w:tcPr>
          <w:p w:rsidRPr="00863F24" w:rsidR="00776E8E" w:rsidRDefault="00000000" w14:paraId="5E54F650" w14:textId="77777777">
            <w:pPr>
              <w:rPr>
                <w:color w:val="000000" w:themeColor="text1"/>
              </w:rPr>
            </w:pPr>
            <w:r w:rsidRPr="00863F24">
              <w:rPr>
                <w:color w:val="000000" w:themeColor="text1"/>
              </w:rPr>
              <w:t>Introductie instrument en afspraken</w:t>
            </w:r>
          </w:p>
        </w:tc>
        <w:tc>
          <w:tcPr>
            <w:tcW w:w="3478" w:type="dxa"/>
          </w:tcPr>
          <w:p w:rsidRPr="00863F24" w:rsidR="00776E8E" w:rsidRDefault="00000000" w14:paraId="7C7A4276" w14:textId="77777777">
            <w:pPr>
              <w:rPr>
                <w:color w:val="000000" w:themeColor="text1"/>
              </w:rPr>
            </w:pPr>
            <w:r w:rsidRPr="00863F24">
              <w:rPr>
                <w:color w:val="000000" w:themeColor="text1"/>
              </w:rPr>
              <w:t>Doel, definities, scoring (+2..-2), vertrouwelijkheid.</w:t>
            </w:r>
          </w:p>
        </w:tc>
        <w:tc>
          <w:tcPr>
            <w:tcW w:w="3478" w:type="dxa"/>
          </w:tcPr>
          <w:p w:rsidRPr="00863F24" w:rsidR="00776E8E" w:rsidRDefault="00000000" w14:paraId="79549C2E" w14:textId="77777777">
            <w:pPr>
              <w:rPr>
                <w:color w:val="000000" w:themeColor="text1"/>
              </w:rPr>
            </w:pPr>
            <w:r w:rsidRPr="00863F24">
              <w:rPr>
                <w:color w:val="000000" w:themeColor="text1"/>
              </w:rPr>
              <w:t>Gedeeld kader</w:t>
            </w:r>
          </w:p>
        </w:tc>
      </w:tr>
      <w:tr w:rsidRPr="00863F24" w:rsidR="00863F24" w14:paraId="1B9DF6EE" w14:textId="77777777">
        <w:tc>
          <w:tcPr>
            <w:tcW w:w="3478" w:type="dxa"/>
          </w:tcPr>
          <w:p w:rsidRPr="00863F24" w:rsidR="00776E8E" w:rsidRDefault="00000000" w14:paraId="014150C3" w14:textId="77777777">
            <w:pPr>
              <w:rPr>
                <w:color w:val="000000" w:themeColor="text1"/>
              </w:rPr>
            </w:pPr>
            <w:r w:rsidRPr="00863F24">
              <w:rPr>
                <w:color w:val="000000" w:themeColor="text1"/>
              </w:rPr>
              <w:t>55 min</w:t>
            </w:r>
          </w:p>
        </w:tc>
        <w:tc>
          <w:tcPr>
            <w:tcW w:w="3478" w:type="dxa"/>
          </w:tcPr>
          <w:p w:rsidRPr="00863F24" w:rsidR="00776E8E" w:rsidRDefault="00000000" w14:paraId="41C3FFD6" w14:textId="77777777">
            <w:pPr>
              <w:rPr>
                <w:color w:val="000000" w:themeColor="text1"/>
              </w:rPr>
            </w:pPr>
            <w:r w:rsidRPr="00863F24">
              <w:rPr>
                <w:color w:val="000000" w:themeColor="text1"/>
              </w:rPr>
              <w:t>Stakeholders identificeren + rol, belang &amp; invloed</w:t>
            </w:r>
          </w:p>
        </w:tc>
        <w:tc>
          <w:tcPr>
            <w:tcW w:w="3478" w:type="dxa"/>
          </w:tcPr>
          <w:p w:rsidRPr="00863F24" w:rsidR="00776E8E" w:rsidRDefault="00000000" w14:paraId="173A9B06" w14:textId="77777777">
            <w:pPr>
              <w:rPr>
                <w:color w:val="000000" w:themeColor="text1"/>
              </w:rPr>
            </w:pPr>
            <w:r w:rsidRPr="00863F24">
              <w:rPr>
                <w:color w:val="000000" w:themeColor="text1"/>
              </w:rPr>
              <w:t>Brainstorm → clusteren → rol toewijzen → impact inschatten.</w:t>
            </w:r>
          </w:p>
        </w:tc>
        <w:tc>
          <w:tcPr>
            <w:tcW w:w="3478" w:type="dxa"/>
          </w:tcPr>
          <w:p w:rsidRPr="00863F24" w:rsidR="00776E8E" w:rsidRDefault="00000000" w14:paraId="3E59F1CC" w14:textId="77777777">
            <w:pPr>
              <w:rPr>
                <w:color w:val="000000" w:themeColor="text1"/>
              </w:rPr>
            </w:pPr>
            <w:r w:rsidRPr="00863F24">
              <w:rPr>
                <w:color w:val="000000" w:themeColor="text1"/>
              </w:rPr>
              <w:t>Kolom 1–5 ingevuld (concept)</w:t>
            </w:r>
          </w:p>
        </w:tc>
      </w:tr>
      <w:tr w:rsidRPr="00863F24" w:rsidR="00863F24" w14:paraId="36CEDEFF" w14:textId="77777777">
        <w:tc>
          <w:tcPr>
            <w:tcW w:w="3478" w:type="dxa"/>
          </w:tcPr>
          <w:p w:rsidRPr="00863F24" w:rsidR="00776E8E" w:rsidRDefault="00000000" w14:paraId="1616B772" w14:textId="77777777">
            <w:pPr>
              <w:rPr>
                <w:color w:val="000000" w:themeColor="text1"/>
              </w:rPr>
            </w:pPr>
            <w:r w:rsidRPr="00863F24">
              <w:rPr>
                <w:color w:val="000000" w:themeColor="text1"/>
              </w:rPr>
              <w:t>45 min</w:t>
            </w:r>
          </w:p>
        </w:tc>
        <w:tc>
          <w:tcPr>
            <w:tcW w:w="3478" w:type="dxa"/>
          </w:tcPr>
          <w:p w:rsidRPr="00863F24" w:rsidR="00776E8E" w:rsidRDefault="00000000" w14:paraId="00883FA0" w14:textId="77777777">
            <w:pPr>
              <w:rPr>
                <w:color w:val="000000" w:themeColor="text1"/>
              </w:rPr>
            </w:pPr>
            <w:r w:rsidRPr="00863F24">
              <w:rPr>
                <w:color w:val="000000" w:themeColor="text1"/>
              </w:rPr>
              <w:t>Bereidheid en eerste commitment-inschatting</w:t>
            </w:r>
          </w:p>
        </w:tc>
        <w:tc>
          <w:tcPr>
            <w:tcW w:w="3478" w:type="dxa"/>
          </w:tcPr>
          <w:p w:rsidRPr="00863F24" w:rsidR="00776E8E" w:rsidRDefault="00000000" w14:paraId="05FD7AE0" w14:textId="77777777">
            <w:pPr>
              <w:rPr>
                <w:color w:val="000000" w:themeColor="text1"/>
              </w:rPr>
            </w:pPr>
            <w:r w:rsidRPr="00863F24">
              <w:rPr>
                <w:color w:val="000000" w:themeColor="text1"/>
              </w:rPr>
              <w:t>Bespreek per stakeholder: bereidheid en huidig commitment.</w:t>
            </w:r>
          </w:p>
        </w:tc>
        <w:tc>
          <w:tcPr>
            <w:tcW w:w="3478" w:type="dxa"/>
          </w:tcPr>
          <w:p w:rsidRPr="00863F24" w:rsidR="00776E8E" w:rsidRDefault="00000000" w14:paraId="685F9B1F" w14:textId="77777777">
            <w:pPr>
              <w:rPr>
                <w:color w:val="000000" w:themeColor="text1"/>
              </w:rPr>
            </w:pPr>
            <w:r w:rsidRPr="00863F24">
              <w:rPr>
                <w:color w:val="000000" w:themeColor="text1"/>
              </w:rPr>
              <w:t>Concept kolom 6–8</w:t>
            </w:r>
          </w:p>
        </w:tc>
      </w:tr>
      <w:tr w:rsidRPr="00863F24" w:rsidR="00776E8E" w14:paraId="733C363C" w14:textId="77777777">
        <w:tc>
          <w:tcPr>
            <w:tcW w:w="3478" w:type="dxa"/>
          </w:tcPr>
          <w:p w:rsidRPr="00863F24" w:rsidR="00776E8E" w:rsidRDefault="00000000" w14:paraId="394DBFFE" w14:textId="77777777">
            <w:pPr>
              <w:rPr>
                <w:color w:val="000000" w:themeColor="text1"/>
              </w:rPr>
            </w:pPr>
            <w:r w:rsidRPr="00863F24">
              <w:rPr>
                <w:color w:val="000000" w:themeColor="text1"/>
              </w:rPr>
              <w:t>10 min</w:t>
            </w:r>
          </w:p>
        </w:tc>
        <w:tc>
          <w:tcPr>
            <w:tcW w:w="3478" w:type="dxa"/>
          </w:tcPr>
          <w:p w:rsidRPr="00863F24" w:rsidR="00776E8E" w:rsidRDefault="00000000" w14:paraId="76CB4791" w14:textId="77777777">
            <w:pPr>
              <w:rPr>
                <w:color w:val="000000" w:themeColor="text1"/>
              </w:rPr>
            </w:pPr>
            <w:r w:rsidRPr="00863F24">
              <w:rPr>
                <w:color w:val="000000" w:themeColor="text1"/>
              </w:rPr>
              <w:t>Selectie interviews + tone of voice</w:t>
            </w:r>
          </w:p>
        </w:tc>
        <w:tc>
          <w:tcPr>
            <w:tcW w:w="3478" w:type="dxa"/>
          </w:tcPr>
          <w:p w:rsidRPr="00863F24" w:rsidR="00776E8E" w:rsidRDefault="00000000" w14:paraId="6F856CC6" w14:textId="77777777">
            <w:pPr>
              <w:rPr>
                <w:color w:val="000000" w:themeColor="text1"/>
              </w:rPr>
            </w:pPr>
            <w:r w:rsidRPr="00863F24">
              <w:rPr>
                <w:color w:val="000000" w:themeColor="text1"/>
              </w:rPr>
              <w:t>Kies stakeholders voor validatie; interviewstijl en aanpak.</w:t>
            </w:r>
          </w:p>
        </w:tc>
        <w:tc>
          <w:tcPr>
            <w:tcW w:w="3478" w:type="dxa"/>
          </w:tcPr>
          <w:p w:rsidRPr="00863F24" w:rsidR="00776E8E" w:rsidRDefault="00000000" w14:paraId="6CAAE5BB" w14:textId="77777777">
            <w:pPr>
              <w:rPr>
                <w:color w:val="000000" w:themeColor="text1"/>
              </w:rPr>
            </w:pPr>
            <w:r w:rsidRPr="00863F24">
              <w:rPr>
                <w:color w:val="000000" w:themeColor="text1"/>
              </w:rPr>
              <w:t>Interviewlijst + afspraken</w:t>
            </w:r>
          </w:p>
        </w:tc>
      </w:tr>
    </w:tbl>
    <w:p w:rsidRPr="00863F24" w:rsidR="00776E8E" w:rsidRDefault="00776E8E" w14:paraId="67F98D03" w14:textId="77777777">
      <w:pPr>
        <w:rPr>
          <w:color w:val="000000" w:themeColor="text1"/>
        </w:rPr>
      </w:pPr>
    </w:p>
    <w:p w:rsidRPr="00863F24" w:rsidR="00776E8E" w:rsidRDefault="00000000" w14:paraId="6BA3979C" w14:textId="77777777">
      <w:pPr>
        <w:rPr>
          <w:color w:val="000000" w:themeColor="text1"/>
        </w:rPr>
      </w:pPr>
      <w:r w:rsidRPr="00863F24">
        <w:rPr>
          <w:color w:val="000000" w:themeColor="text1"/>
        </w:rPr>
        <w:t>Na Workshop 1: plan interviews, werk conceptmatrix uit en verzamel aanvullend bewijs (bijv. signalen uit teams, eerdere evaluaties, data over doorlooptijden).</w:t>
      </w:r>
    </w:p>
    <w:p w:rsidRPr="00863F24" w:rsidR="00776E8E" w:rsidRDefault="00000000" w14:paraId="7DFC2E9C" w14:textId="77777777">
      <w:pPr>
        <w:pStyle w:val="Kop1"/>
        <w:rPr>
          <w:color w:val="000000" w:themeColor="text1"/>
        </w:rPr>
      </w:pPr>
      <w:r w:rsidRPr="00863F24">
        <w:rPr>
          <w:color w:val="000000" w:themeColor="text1"/>
        </w:rPr>
        <w:t>5. Interviews – Praktische richtlijnen</w:t>
      </w:r>
    </w:p>
    <w:p w:rsidRPr="00863F24" w:rsidR="00776E8E" w:rsidRDefault="00000000" w14:paraId="4E9508F0" w14:textId="77777777">
      <w:pPr>
        <w:rPr>
          <w:color w:val="000000" w:themeColor="text1"/>
        </w:rPr>
      </w:pPr>
      <w:r w:rsidRPr="00863F24">
        <w:rPr>
          <w:color w:val="000000" w:themeColor="text1"/>
        </w:rPr>
        <w:t>Doel van de interviews is (a) informatie verzamelen over belangen, barrières en commitment en (b) bewustwording bij stakeholders versterken. Start elk interview met doel, verwerking van informatie en vertrouwelijkheid (alleen op geaggregeerd niveau delen).</w:t>
      </w:r>
    </w:p>
    <w:tbl>
      <w:tblPr>
        <w:tblStyle w:val="Tabelraster"/>
        <w:tblW w:w="0" w:type="auto"/>
        <w:tblLook w:val="04A0" w:firstRow="1" w:lastRow="0" w:firstColumn="1" w:lastColumn="0" w:noHBand="0" w:noVBand="1"/>
      </w:tblPr>
      <w:tblGrid>
        <w:gridCol w:w="4635"/>
        <w:gridCol w:w="4634"/>
        <w:gridCol w:w="4633"/>
      </w:tblGrid>
      <w:tr w:rsidRPr="00863F24" w:rsidR="00863F24" w14:paraId="42AFF138" w14:textId="77777777">
        <w:tc>
          <w:tcPr>
            <w:tcW w:w="4637" w:type="dxa"/>
            <w:shd w:val="clear" w:color="auto" w:fill="1F4E79"/>
          </w:tcPr>
          <w:p w:rsidRPr="00863F24" w:rsidR="00776E8E" w:rsidRDefault="00000000" w14:paraId="4684B92D" w14:textId="77777777">
            <w:pPr>
              <w:rPr>
                <w:color w:val="FFFFFF" w:themeColor="background1"/>
              </w:rPr>
            </w:pPr>
            <w:r w:rsidRPr="00863F24">
              <w:rPr>
                <w:b/>
                <w:color w:val="FFFFFF" w:themeColor="background1"/>
              </w:rPr>
              <w:t>Onderwerp</w:t>
            </w:r>
          </w:p>
        </w:tc>
        <w:tc>
          <w:tcPr>
            <w:tcW w:w="4637" w:type="dxa"/>
            <w:shd w:val="clear" w:color="auto" w:fill="1F4E79"/>
          </w:tcPr>
          <w:p w:rsidRPr="00863F24" w:rsidR="00776E8E" w:rsidRDefault="00000000" w14:paraId="6CC0D2F4" w14:textId="77777777">
            <w:pPr>
              <w:rPr>
                <w:color w:val="FFFFFF" w:themeColor="background1"/>
              </w:rPr>
            </w:pPr>
            <w:r w:rsidRPr="00863F24">
              <w:rPr>
                <w:b/>
                <w:color w:val="FFFFFF" w:themeColor="background1"/>
              </w:rPr>
              <w:t>Voorbeeldvragen</w:t>
            </w:r>
          </w:p>
        </w:tc>
        <w:tc>
          <w:tcPr>
            <w:tcW w:w="4637" w:type="dxa"/>
            <w:shd w:val="clear" w:color="auto" w:fill="1F4E79"/>
          </w:tcPr>
          <w:p w:rsidRPr="00863F24" w:rsidR="00776E8E" w:rsidRDefault="00000000" w14:paraId="3C69D227" w14:textId="77777777">
            <w:pPr>
              <w:rPr>
                <w:color w:val="FFFFFF" w:themeColor="background1"/>
              </w:rPr>
            </w:pPr>
            <w:r w:rsidRPr="00863F24">
              <w:rPr>
                <w:b/>
                <w:color w:val="FFFFFF" w:themeColor="background1"/>
              </w:rPr>
              <w:t>Notities</w:t>
            </w:r>
          </w:p>
        </w:tc>
      </w:tr>
      <w:tr w:rsidRPr="00863F24" w:rsidR="00863F24" w14:paraId="572F9511" w14:textId="77777777">
        <w:tc>
          <w:tcPr>
            <w:tcW w:w="4637" w:type="dxa"/>
          </w:tcPr>
          <w:p w:rsidRPr="00863F24" w:rsidR="00776E8E" w:rsidRDefault="00000000" w14:paraId="72C5BD05" w14:textId="77777777">
            <w:pPr>
              <w:rPr>
                <w:color w:val="000000" w:themeColor="text1"/>
              </w:rPr>
            </w:pPr>
            <w:r w:rsidRPr="00863F24">
              <w:rPr>
                <w:color w:val="000000" w:themeColor="text1"/>
              </w:rPr>
              <w:t xml:space="preserve">Beeld van de </w:t>
            </w:r>
            <w:proofErr w:type="spellStart"/>
            <w:r w:rsidRPr="00863F24">
              <w:rPr>
                <w:color w:val="000000" w:themeColor="text1"/>
              </w:rPr>
              <w:t>verandering</w:t>
            </w:r>
            <w:proofErr w:type="spellEnd"/>
          </w:p>
        </w:tc>
        <w:tc>
          <w:tcPr>
            <w:tcW w:w="4637" w:type="dxa"/>
          </w:tcPr>
          <w:p w:rsidRPr="00863F24" w:rsidR="00776E8E" w:rsidRDefault="00000000" w14:paraId="26F15431" w14:textId="77777777">
            <w:pPr>
              <w:rPr>
                <w:color w:val="000000" w:themeColor="text1"/>
              </w:rPr>
            </w:pPr>
            <w:r w:rsidRPr="00863F24">
              <w:rPr>
                <w:color w:val="000000" w:themeColor="text1"/>
              </w:rPr>
              <w:t xml:space="preserve">Wat verandert er voor jou? Wat is helder/ </w:t>
            </w:r>
            <w:r w:rsidRPr="00863F24">
              <w:rPr>
                <w:color w:val="000000" w:themeColor="text1"/>
              </w:rPr>
              <w:lastRenderedPageBreak/>
              <w:t>onduidelijk?</w:t>
            </w:r>
          </w:p>
        </w:tc>
        <w:tc>
          <w:tcPr>
            <w:tcW w:w="4637" w:type="dxa"/>
          </w:tcPr>
          <w:p w:rsidRPr="00863F24" w:rsidR="00776E8E" w:rsidRDefault="00776E8E" w14:paraId="13379A85" w14:textId="77777777">
            <w:pPr>
              <w:rPr>
                <w:color w:val="000000" w:themeColor="text1"/>
              </w:rPr>
            </w:pPr>
          </w:p>
        </w:tc>
      </w:tr>
      <w:tr w:rsidRPr="00863F24" w:rsidR="00863F24" w14:paraId="4A30F1C7" w14:textId="77777777">
        <w:tc>
          <w:tcPr>
            <w:tcW w:w="4637" w:type="dxa"/>
          </w:tcPr>
          <w:p w:rsidRPr="00863F24" w:rsidR="00776E8E" w:rsidRDefault="00000000" w14:paraId="57768238" w14:textId="77777777">
            <w:pPr>
              <w:rPr>
                <w:color w:val="000000" w:themeColor="text1"/>
              </w:rPr>
            </w:pPr>
            <w:r w:rsidRPr="00863F24">
              <w:rPr>
                <w:color w:val="000000" w:themeColor="text1"/>
              </w:rPr>
              <w:t xml:space="preserve">Impact en </w:t>
            </w:r>
            <w:proofErr w:type="spellStart"/>
            <w:r w:rsidRPr="00863F24">
              <w:rPr>
                <w:color w:val="000000" w:themeColor="text1"/>
              </w:rPr>
              <w:t>risico’s</w:t>
            </w:r>
            <w:proofErr w:type="spellEnd"/>
          </w:p>
        </w:tc>
        <w:tc>
          <w:tcPr>
            <w:tcW w:w="4637" w:type="dxa"/>
          </w:tcPr>
          <w:p w:rsidRPr="00863F24" w:rsidR="00776E8E" w:rsidRDefault="00000000" w14:paraId="786E7E66" w14:textId="77777777">
            <w:pPr>
              <w:rPr>
                <w:color w:val="000000" w:themeColor="text1"/>
              </w:rPr>
            </w:pPr>
            <w:r w:rsidRPr="00863F24">
              <w:rPr>
                <w:color w:val="000000" w:themeColor="text1"/>
              </w:rPr>
              <w:t>Waar zie je kansen en waar zie je obstakels?</w:t>
            </w:r>
          </w:p>
        </w:tc>
        <w:tc>
          <w:tcPr>
            <w:tcW w:w="4637" w:type="dxa"/>
          </w:tcPr>
          <w:p w:rsidRPr="00863F24" w:rsidR="00776E8E" w:rsidRDefault="00776E8E" w14:paraId="41F40A03" w14:textId="77777777">
            <w:pPr>
              <w:rPr>
                <w:color w:val="000000" w:themeColor="text1"/>
              </w:rPr>
            </w:pPr>
          </w:p>
        </w:tc>
      </w:tr>
      <w:tr w:rsidRPr="00863F24" w:rsidR="00863F24" w14:paraId="03091907" w14:textId="77777777">
        <w:tc>
          <w:tcPr>
            <w:tcW w:w="4637" w:type="dxa"/>
          </w:tcPr>
          <w:p w:rsidRPr="00863F24" w:rsidR="00776E8E" w:rsidRDefault="00000000" w14:paraId="52B82D38" w14:textId="77777777">
            <w:pPr>
              <w:rPr>
                <w:color w:val="000000" w:themeColor="text1"/>
              </w:rPr>
            </w:pPr>
            <w:r w:rsidRPr="00863F24">
              <w:rPr>
                <w:color w:val="000000" w:themeColor="text1"/>
              </w:rPr>
              <w:t>Commitment en rol</w:t>
            </w:r>
          </w:p>
        </w:tc>
        <w:tc>
          <w:tcPr>
            <w:tcW w:w="4637" w:type="dxa"/>
          </w:tcPr>
          <w:p w:rsidRPr="00863F24" w:rsidR="00776E8E" w:rsidRDefault="00000000" w14:paraId="7EAB9395" w14:textId="77777777">
            <w:pPr>
              <w:rPr>
                <w:color w:val="000000" w:themeColor="text1"/>
              </w:rPr>
            </w:pPr>
            <w:r w:rsidRPr="00863F24">
              <w:rPr>
                <w:color w:val="000000" w:themeColor="text1"/>
              </w:rPr>
              <w:t>Welke rol wil/kun jij vervullen? Wat heb je nodig?</w:t>
            </w:r>
          </w:p>
        </w:tc>
        <w:tc>
          <w:tcPr>
            <w:tcW w:w="4637" w:type="dxa"/>
          </w:tcPr>
          <w:p w:rsidRPr="00863F24" w:rsidR="00776E8E" w:rsidRDefault="00776E8E" w14:paraId="1749BDF5" w14:textId="77777777">
            <w:pPr>
              <w:rPr>
                <w:color w:val="000000" w:themeColor="text1"/>
              </w:rPr>
            </w:pPr>
          </w:p>
        </w:tc>
      </w:tr>
      <w:tr w:rsidRPr="00863F24" w:rsidR="00863F24" w14:paraId="64646CB7" w14:textId="77777777">
        <w:tc>
          <w:tcPr>
            <w:tcW w:w="4637" w:type="dxa"/>
          </w:tcPr>
          <w:p w:rsidRPr="00863F24" w:rsidR="00776E8E" w:rsidRDefault="00000000" w14:paraId="0F11DDCA" w14:textId="77777777">
            <w:pPr>
              <w:rPr>
                <w:color w:val="000000" w:themeColor="text1"/>
              </w:rPr>
            </w:pPr>
            <w:proofErr w:type="spellStart"/>
            <w:r w:rsidRPr="00863F24">
              <w:rPr>
                <w:color w:val="000000" w:themeColor="text1"/>
              </w:rPr>
              <w:t>Vermogen</w:t>
            </w:r>
            <w:proofErr w:type="spellEnd"/>
            <w:r w:rsidRPr="00863F24">
              <w:rPr>
                <w:color w:val="000000" w:themeColor="text1"/>
              </w:rPr>
              <w:t>/condities</w:t>
            </w:r>
          </w:p>
        </w:tc>
        <w:tc>
          <w:tcPr>
            <w:tcW w:w="4637" w:type="dxa"/>
          </w:tcPr>
          <w:p w:rsidRPr="00863F24" w:rsidR="00776E8E" w:rsidRDefault="00000000" w14:paraId="3B76435C" w14:textId="77777777">
            <w:pPr>
              <w:rPr>
                <w:color w:val="000000" w:themeColor="text1"/>
              </w:rPr>
            </w:pPr>
            <w:r w:rsidRPr="00863F24">
              <w:rPr>
                <w:color w:val="000000" w:themeColor="text1"/>
              </w:rPr>
              <w:t>Is er tijd, kennis, tooling, ondersteuning beschikbaar?</w:t>
            </w:r>
          </w:p>
        </w:tc>
        <w:tc>
          <w:tcPr>
            <w:tcW w:w="4637" w:type="dxa"/>
          </w:tcPr>
          <w:p w:rsidRPr="00863F24" w:rsidR="00776E8E" w:rsidRDefault="00776E8E" w14:paraId="4302FB03" w14:textId="77777777">
            <w:pPr>
              <w:rPr>
                <w:color w:val="000000" w:themeColor="text1"/>
              </w:rPr>
            </w:pPr>
          </w:p>
        </w:tc>
      </w:tr>
      <w:tr w:rsidRPr="00863F24" w:rsidR="00863F24" w14:paraId="076F761A" w14:textId="77777777">
        <w:tc>
          <w:tcPr>
            <w:tcW w:w="4637" w:type="dxa"/>
          </w:tcPr>
          <w:p w:rsidRPr="00863F24" w:rsidR="00776E8E" w:rsidRDefault="00000000" w14:paraId="7BABA562" w14:textId="77777777">
            <w:pPr>
              <w:rPr>
                <w:color w:val="000000" w:themeColor="text1"/>
              </w:rPr>
            </w:pPr>
            <w:r w:rsidRPr="00863F24">
              <w:rPr>
                <w:color w:val="000000" w:themeColor="text1"/>
              </w:rPr>
              <w:t>Communicatie</w:t>
            </w:r>
          </w:p>
        </w:tc>
        <w:tc>
          <w:tcPr>
            <w:tcW w:w="4637" w:type="dxa"/>
          </w:tcPr>
          <w:p w:rsidRPr="00863F24" w:rsidR="00776E8E" w:rsidRDefault="00000000" w14:paraId="02F498F1" w14:textId="77777777">
            <w:pPr>
              <w:rPr>
                <w:color w:val="000000" w:themeColor="text1"/>
              </w:rPr>
            </w:pPr>
            <w:r w:rsidRPr="00863F24">
              <w:rPr>
                <w:color w:val="000000" w:themeColor="text1"/>
              </w:rPr>
              <w:t>Wat werkt in jouw onderdeel? Welke toon en kanalen?</w:t>
            </w:r>
          </w:p>
        </w:tc>
        <w:tc>
          <w:tcPr>
            <w:tcW w:w="4637" w:type="dxa"/>
          </w:tcPr>
          <w:p w:rsidRPr="00863F24" w:rsidR="00776E8E" w:rsidRDefault="00776E8E" w14:paraId="7C9BFE15" w14:textId="77777777">
            <w:pPr>
              <w:rPr>
                <w:color w:val="000000" w:themeColor="text1"/>
              </w:rPr>
            </w:pPr>
          </w:p>
        </w:tc>
      </w:tr>
    </w:tbl>
    <w:p w:rsidR="00776E8E" w:rsidRDefault="00776E8E" w14:paraId="5A128143" w14:textId="77777777">
      <w:pPr>
        <w:rPr>
          <w:color w:val="000000" w:themeColor="text1"/>
        </w:rPr>
      </w:pPr>
    </w:p>
    <w:p w:rsidR="00863F24" w:rsidRDefault="00863F24" w14:paraId="7288C520" w14:textId="77777777">
      <w:pPr>
        <w:rPr>
          <w:color w:val="000000" w:themeColor="text1"/>
        </w:rPr>
      </w:pPr>
    </w:p>
    <w:p w:rsidR="00863F24" w:rsidRDefault="00863F24" w14:paraId="75685078" w14:textId="77777777">
      <w:pPr>
        <w:rPr>
          <w:color w:val="000000" w:themeColor="text1"/>
        </w:rPr>
      </w:pPr>
    </w:p>
    <w:p w:rsidRPr="00863F24" w:rsidR="00863F24" w:rsidP="7BC90EE6" w:rsidRDefault="00863F24" w14:paraId="40F6F0B0" w14:textId="15C6A587">
      <w:pPr>
        <w:pStyle w:val="Standaard"/>
      </w:pPr>
      <w:r w:rsidRPr="106BBAB6" w:rsidR="3F8F668A">
        <w:rPr>
          <w:color w:val="000000" w:themeColor="text1" w:themeTint="FF" w:themeShade="FF"/>
        </w:rPr>
        <w:t xml:space="preserve"> </w:t>
      </w:r>
    </w:p>
    <w:p w:rsidRPr="00863F24" w:rsidR="00776E8E" w:rsidRDefault="00000000" w14:paraId="12F5BB90" w14:textId="77777777">
      <w:pPr>
        <w:pStyle w:val="Kop1"/>
        <w:rPr>
          <w:color w:val="000000" w:themeColor="text1"/>
        </w:rPr>
      </w:pPr>
      <w:r w:rsidRPr="00863F24">
        <w:rPr>
          <w:color w:val="000000" w:themeColor="text1"/>
        </w:rPr>
        <w:t>6. Workshop 2 – Draaiboek (1,5 uur)</w:t>
      </w:r>
    </w:p>
    <w:tbl>
      <w:tblPr>
        <w:tblStyle w:val="Tabelraster"/>
        <w:tblW w:w="0" w:type="auto"/>
        <w:tblLook w:val="04A0" w:firstRow="1" w:lastRow="0" w:firstColumn="1" w:lastColumn="0" w:noHBand="0" w:noVBand="1"/>
      </w:tblPr>
      <w:tblGrid>
        <w:gridCol w:w="3475"/>
        <w:gridCol w:w="3475"/>
        <w:gridCol w:w="3476"/>
        <w:gridCol w:w="3476"/>
      </w:tblGrid>
      <w:tr w:rsidRPr="00863F24" w:rsidR="00863F24" w14:paraId="2A0BFA9C" w14:textId="77777777">
        <w:tc>
          <w:tcPr>
            <w:tcW w:w="3478" w:type="dxa"/>
            <w:shd w:val="clear" w:color="auto" w:fill="1F4E79"/>
          </w:tcPr>
          <w:p w:rsidRPr="00863F24" w:rsidR="00776E8E" w:rsidRDefault="00000000" w14:paraId="78293D14" w14:textId="77777777">
            <w:pPr>
              <w:rPr>
                <w:color w:val="FFFFFF" w:themeColor="background1"/>
              </w:rPr>
            </w:pPr>
            <w:r w:rsidRPr="00863F24">
              <w:rPr>
                <w:b/>
                <w:color w:val="FFFFFF" w:themeColor="background1"/>
              </w:rPr>
              <w:t>Tijd</w:t>
            </w:r>
          </w:p>
        </w:tc>
        <w:tc>
          <w:tcPr>
            <w:tcW w:w="3478" w:type="dxa"/>
            <w:shd w:val="clear" w:color="auto" w:fill="1F4E79"/>
          </w:tcPr>
          <w:p w:rsidRPr="00863F24" w:rsidR="00776E8E" w:rsidRDefault="00000000" w14:paraId="61192A31" w14:textId="77777777">
            <w:pPr>
              <w:rPr>
                <w:color w:val="FFFFFF" w:themeColor="background1"/>
              </w:rPr>
            </w:pPr>
            <w:r w:rsidRPr="00863F24">
              <w:rPr>
                <w:b/>
                <w:color w:val="FFFFFF" w:themeColor="background1"/>
              </w:rPr>
              <w:t>Onderdeel</w:t>
            </w:r>
          </w:p>
        </w:tc>
        <w:tc>
          <w:tcPr>
            <w:tcW w:w="3478" w:type="dxa"/>
            <w:shd w:val="clear" w:color="auto" w:fill="1F4E79"/>
          </w:tcPr>
          <w:p w:rsidRPr="00863F24" w:rsidR="00776E8E" w:rsidRDefault="00000000" w14:paraId="1D74724B" w14:textId="77777777">
            <w:pPr>
              <w:rPr>
                <w:color w:val="FFFFFF" w:themeColor="background1"/>
              </w:rPr>
            </w:pPr>
            <w:r w:rsidRPr="00863F24">
              <w:rPr>
                <w:b/>
                <w:color w:val="FFFFFF" w:themeColor="background1"/>
              </w:rPr>
              <w:t>Werkwijze</w:t>
            </w:r>
          </w:p>
        </w:tc>
        <w:tc>
          <w:tcPr>
            <w:tcW w:w="3478" w:type="dxa"/>
            <w:shd w:val="clear" w:color="auto" w:fill="1F4E79"/>
          </w:tcPr>
          <w:p w:rsidRPr="00863F24" w:rsidR="00776E8E" w:rsidRDefault="00000000" w14:paraId="17516E95" w14:textId="77777777">
            <w:pPr>
              <w:rPr>
                <w:color w:val="FFFFFF" w:themeColor="background1"/>
              </w:rPr>
            </w:pPr>
            <w:r w:rsidRPr="00863F24">
              <w:rPr>
                <w:b/>
                <w:color w:val="FFFFFF" w:themeColor="background1"/>
              </w:rPr>
              <w:t>Output</w:t>
            </w:r>
          </w:p>
        </w:tc>
      </w:tr>
      <w:tr w:rsidRPr="00863F24" w:rsidR="00863F24" w14:paraId="03131D3F" w14:textId="77777777">
        <w:tc>
          <w:tcPr>
            <w:tcW w:w="3478" w:type="dxa"/>
          </w:tcPr>
          <w:p w:rsidRPr="00863F24" w:rsidR="00776E8E" w:rsidRDefault="00000000" w14:paraId="2899FA28" w14:textId="77777777">
            <w:pPr>
              <w:rPr>
                <w:color w:val="000000" w:themeColor="text1"/>
              </w:rPr>
            </w:pPr>
            <w:r w:rsidRPr="00863F24">
              <w:rPr>
                <w:color w:val="000000" w:themeColor="text1"/>
              </w:rPr>
              <w:t>40 min</w:t>
            </w:r>
          </w:p>
        </w:tc>
        <w:tc>
          <w:tcPr>
            <w:tcW w:w="3478" w:type="dxa"/>
          </w:tcPr>
          <w:p w:rsidRPr="00863F24" w:rsidR="00776E8E" w:rsidRDefault="00000000" w14:paraId="361E8EF3" w14:textId="77777777">
            <w:pPr>
              <w:rPr>
                <w:color w:val="000000" w:themeColor="text1"/>
              </w:rPr>
            </w:pPr>
            <w:r w:rsidRPr="00863F24">
              <w:rPr>
                <w:color w:val="000000" w:themeColor="text1"/>
              </w:rPr>
              <w:t>Delen en vastleggen resultaten</w:t>
            </w:r>
          </w:p>
        </w:tc>
        <w:tc>
          <w:tcPr>
            <w:tcW w:w="3478" w:type="dxa"/>
          </w:tcPr>
          <w:p w:rsidRPr="00863F24" w:rsidR="00776E8E" w:rsidRDefault="00000000" w14:paraId="4D5EBF84" w14:textId="77777777">
            <w:pPr>
              <w:rPr>
                <w:color w:val="000000" w:themeColor="text1"/>
              </w:rPr>
            </w:pPr>
            <w:r w:rsidRPr="00863F24">
              <w:rPr>
                <w:color w:val="000000" w:themeColor="text1"/>
              </w:rPr>
              <w:t>Loop matrix door: belangrijkste stakeholders, scores en toelichting; corrigeer waar nodig.</w:t>
            </w:r>
          </w:p>
        </w:tc>
        <w:tc>
          <w:tcPr>
            <w:tcW w:w="3478" w:type="dxa"/>
          </w:tcPr>
          <w:p w:rsidRPr="00863F24" w:rsidR="00776E8E" w:rsidRDefault="00000000" w14:paraId="46E6107B" w14:textId="77777777">
            <w:pPr>
              <w:rPr>
                <w:color w:val="000000" w:themeColor="text1"/>
              </w:rPr>
            </w:pPr>
            <w:r w:rsidRPr="00863F24">
              <w:rPr>
                <w:color w:val="000000" w:themeColor="text1"/>
              </w:rPr>
              <w:t>Definitieve matrix</w:t>
            </w:r>
          </w:p>
        </w:tc>
      </w:tr>
      <w:tr w:rsidRPr="00863F24" w:rsidR="00863F24" w14:paraId="7CBB8498" w14:textId="77777777">
        <w:tc>
          <w:tcPr>
            <w:tcW w:w="3478" w:type="dxa"/>
          </w:tcPr>
          <w:p w:rsidRPr="00863F24" w:rsidR="00776E8E" w:rsidRDefault="00000000" w14:paraId="0F55B635" w14:textId="77777777">
            <w:pPr>
              <w:rPr>
                <w:color w:val="000000" w:themeColor="text1"/>
              </w:rPr>
            </w:pPr>
            <w:r w:rsidRPr="00863F24">
              <w:rPr>
                <w:color w:val="000000" w:themeColor="text1"/>
              </w:rPr>
              <w:t>30 min</w:t>
            </w:r>
          </w:p>
        </w:tc>
        <w:tc>
          <w:tcPr>
            <w:tcW w:w="3478" w:type="dxa"/>
          </w:tcPr>
          <w:p w:rsidRPr="00863F24" w:rsidR="00776E8E" w:rsidRDefault="00000000" w14:paraId="663BCB32" w14:textId="77777777">
            <w:pPr>
              <w:rPr>
                <w:color w:val="000000" w:themeColor="text1"/>
              </w:rPr>
            </w:pPr>
            <w:r w:rsidRPr="00863F24">
              <w:rPr>
                <w:color w:val="000000" w:themeColor="text1"/>
              </w:rPr>
              <w:t>Interventies bepalen</w:t>
            </w:r>
          </w:p>
        </w:tc>
        <w:tc>
          <w:tcPr>
            <w:tcW w:w="3478" w:type="dxa"/>
          </w:tcPr>
          <w:p w:rsidRPr="00863F24" w:rsidR="00776E8E" w:rsidRDefault="00000000" w14:paraId="1EEF39FF" w14:textId="77777777">
            <w:pPr>
              <w:rPr>
                <w:color w:val="000000" w:themeColor="text1"/>
              </w:rPr>
            </w:pPr>
            <w:r w:rsidRPr="00863F24">
              <w:rPr>
                <w:color w:val="000000" w:themeColor="text1"/>
              </w:rPr>
              <w:t>Per stakeholder: wat is nodig om vereist commitment te bereiken? (communicatie, training, inrichting, governance).</w:t>
            </w:r>
          </w:p>
        </w:tc>
        <w:tc>
          <w:tcPr>
            <w:tcW w:w="3478" w:type="dxa"/>
          </w:tcPr>
          <w:p w:rsidRPr="00863F24" w:rsidR="00776E8E" w:rsidRDefault="00000000" w14:paraId="5A90B6A3" w14:textId="77777777">
            <w:pPr>
              <w:rPr>
                <w:color w:val="000000" w:themeColor="text1"/>
              </w:rPr>
            </w:pPr>
            <w:r w:rsidRPr="00863F24">
              <w:rPr>
                <w:color w:val="000000" w:themeColor="text1"/>
              </w:rPr>
              <w:t>Interventielijst</w:t>
            </w:r>
          </w:p>
        </w:tc>
      </w:tr>
      <w:tr w:rsidRPr="00863F24" w:rsidR="00776E8E" w14:paraId="460B22C8" w14:textId="77777777">
        <w:tc>
          <w:tcPr>
            <w:tcW w:w="3478" w:type="dxa"/>
          </w:tcPr>
          <w:p w:rsidRPr="00863F24" w:rsidR="00776E8E" w:rsidRDefault="00000000" w14:paraId="40DAC550" w14:textId="77777777">
            <w:pPr>
              <w:rPr>
                <w:color w:val="000000" w:themeColor="text1"/>
              </w:rPr>
            </w:pPr>
            <w:r w:rsidRPr="00863F24">
              <w:rPr>
                <w:color w:val="000000" w:themeColor="text1"/>
              </w:rPr>
              <w:t>20 min</w:t>
            </w:r>
          </w:p>
        </w:tc>
        <w:tc>
          <w:tcPr>
            <w:tcW w:w="3478" w:type="dxa"/>
          </w:tcPr>
          <w:p w:rsidRPr="00863F24" w:rsidR="00776E8E" w:rsidRDefault="00000000" w14:paraId="23D05EEA" w14:textId="77777777">
            <w:pPr>
              <w:rPr>
                <w:color w:val="000000" w:themeColor="text1"/>
              </w:rPr>
            </w:pPr>
            <w:r w:rsidRPr="00863F24">
              <w:rPr>
                <w:color w:val="000000" w:themeColor="text1"/>
              </w:rPr>
              <w:t>Actielijst en planning</w:t>
            </w:r>
          </w:p>
        </w:tc>
        <w:tc>
          <w:tcPr>
            <w:tcW w:w="3478" w:type="dxa"/>
          </w:tcPr>
          <w:p w:rsidRPr="00863F24" w:rsidR="00776E8E" w:rsidRDefault="00000000" w14:paraId="0BD5EA1D" w14:textId="77777777">
            <w:pPr>
              <w:rPr>
                <w:color w:val="000000" w:themeColor="text1"/>
              </w:rPr>
            </w:pPr>
            <w:r w:rsidRPr="00863F24">
              <w:rPr>
                <w:color w:val="000000" w:themeColor="text1"/>
              </w:rPr>
              <w:t>Maak acties SMART: eigenaar, deadline, afhankelijkheden.</w:t>
            </w:r>
          </w:p>
        </w:tc>
        <w:tc>
          <w:tcPr>
            <w:tcW w:w="3478" w:type="dxa"/>
          </w:tcPr>
          <w:p w:rsidRPr="00863F24" w:rsidR="00776E8E" w:rsidRDefault="00000000" w14:paraId="2883095E" w14:textId="77777777">
            <w:pPr>
              <w:rPr>
                <w:color w:val="000000" w:themeColor="text1"/>
              </w:rPr>
            </w:pPr>
            <w:r w:rsidRPr="00863F24">
              <w:rPr>
                <w:color w:val="000000" w:themeColor="text1"/>
              </w:rPr>
              <w:t>Actielijst</w:t>
            </w:r>
          </w:p>
        </w:tc>
      </w:tr>
    </w:tbl>
    <w:p w:rsidRPr="00863F24" w:rsidR="00776E8E" w:rsidRDefault="00776E8E" w14:paraId="34421F02" w14:textId="77777777">
      <w:pPr>
        <w:rPr>
          <w:color w:val="000000" w:themeColor="text1"/>
        </w:rPr>
      </w:pPr>
    </w:p>
    <w:p w:rsidRPr="00863F24" w:rsidR="00776E8E" w:rsidRDefault="00000000" w14:paraId="67AC6D16" w14:textId="77777777">
      <w:pPr>
        <w:pStyle w:val="Kop1"/>
        <w:rPr>
          <w:color w:val="000000" w:themeColor="text1"/>
        </w:rPr>
      </w:pPr>
      <w:r w:rsidRPr="00863F24">
        <w:rPr>
          <w:color w:val="000000" w:themeColor="text1"/>
        </w:rPr>
        <w:t>7. Invulsjabloon stakeholdersmatrix</w:t>
      </w:r>
    </w:p>
    <w:p w:rsidRPr="00863F24" w:rsidR="00776E8E" w:rsidRDefault="00000000" w14:paraId="5CE1CB45" w14:textId="77777777">
      <w:pPr>
        <w:rPr>
          <w:color w:val="000000" w:themeColor="text1"/>
        </w:rPr>
      </w:pPr>
      <w:r w:rsidRPr="00863F24">
        <w:rPr>
          <w:color w:val="000000" w:themeColor="text1"/>
        </w:rPr>
        <w:t>Gebruik onderstaande tabel als werkinstrument (Workshop 1: kolom 1–5, Interviews: 6–8, Workshop 2: 9–10).</w:t>
      </w:r>
    </w:p>
    <w:tbl>
      <w:tblPr>
        <w:tblStyle w:val="Tabelraster"/>
        <w:tblW w:w="0" w:type="auto"/>
        <w:tblLook w:val="04A0" w:firstRow="1" w:lastRow="0" w:firstColumn="1" w:lastColumn="0" w:noHBand="0" w:noVBand="1"/>
      </w:tblPr>
      <w:tblGrid>
        <w:gridCol w:w="1850"/>
        <w:gridCol w:w="1366"/>
        <w:gridCol w:w="1199"/>
        <w:gridCol w:w="1367"/>
        <w:gridCol w:w="1225"/>
        <w:gridCol w:w="1332"/>
        <w:gridCol w:w="1210"/>
        <w:gridCol w:w="1399"/>
        <w:gridCol w:w="1399"/>
        <w:gridCol w:w="1555"/>
      </w:tblGrid>
      <w:tr w:rsidRPr="00863F24" w:rsidR="00863F24" w14:paraId="5232E1F5" w14:textId="77777777">
        <w:tc>
          <w:tcPr>
            <w:tcW w:w="1391" w:type="dxa"/>
            <w:shd w:val="clear" w:color="auto" w:fill="1F4E79"/>
          </w:tcPr>
          <w:p w:rsidRPr="00863F24" w:rsidR="00776E8E" w:rsidRDefault="00000000" w14:paraId="5D3FED95" w14:textId="77777777">
            <w:pPr>
              <w:rPr>
                <w:color w:val="FFFFFF" w:themeColor="background1"/>
              </w:rPr>
            </w:pPr>
            <w:proofErr w:type="spellStart"/>
            <w:r w:rsidRPr="00863F24">
              <w:rPr>
                <w:b/>
                <w:color w:val="FFFFFF" w:themeColor="background1"/>
              </w:rPr>
              <w:t>Stakeholdergroep</w:t>
            </w:r>
            <w:proofErr w:type="spellEnd"/>
          </w:p>
        </w:tc>
        <w:tc>
          <w:tcPr>
            <w:tcW w:w="1391" w:type="dxa"/>
            <w:shd w:val="clear" w:color="auto" w:fill="1F4E79"/>
          </w:tcPr>
          <w:p w:rsidRPr="00863F24" w:rsidR="00776E8E" w:rsidRDefault="00000000" w14:paraId="788A4CF6" w14:textId="77777777">
            <w:pPr>
              <w:rPr>
                <w:color w:val="FFFFFF" w:themeColor="background1"/>
              </w:rPr>
            </w:pPr>
            <w:r w:rsidRPr="00863F24">
              <w:rPr>
                <w:b/>
                <w:color w:val="FFFFFF" w:themeColor="background1"/>
              </w:rPr>
              <w:t>Beschrijving</w:t>
            </w:r>
          </w:p>
        </w:tc>
        <w:tc>
          <w:tcPr>
            <w:tcW w:w="1391" w:type="dxa"/>
            <w:shd w:val="clear" w:color="auto" w:fill="1F4E79"/>
          </w:tcPr>
          <w:p w:rsidRPr="00863F24" w:rsidR="00776E8E" w:rsidRDefault="00000000" w14:paraId="6CB75F6B" w14:textId="77777777">
            <w:pPr>
              <w:rPr>
                <w:color w:val="FFFFFF" w:themeColor="background1"/>
              </w:rPr>
            </w:pPr>
            <w:r w:rsidRPr="00863F24">
              <w:rPr>
                <w:b/>
                <w:color w:val="FFFFFF" w:themeColor="background1"/>
              </w:rPr>
              <w:t>Aantal</w:t>
            </w:r>
          </w:p>
        </w:tc>
        <w:tc>
          <w:tcPr>
            <w:tcW w:w="1391" w:type="dxa"/>
            <w:shd w:val="clear" w:color="auto" w:fill="1F4E79"/>
          </w:tcPr>
          <w:p w:rsidRPr="00863F24" w:rsidR="00776E8E" w:rsidRDefault="00000000" w14:paraId="51D474D8" w14:textId="77777777">
            <w:pPr>
              <w:rPr>
                <w:color w:val="FFFFFF" w:themeColor="background1"/>
              </w:rPr>
            </w:pPr>
            <w:r w:rsidRPr="00863F24">
              <w:rPr>
                <w:b/>
                <w:color w:val="FFFFFF" w:themeColor="background1"/>
              </w:rPr>
              <w:t>Rol in verandering</w:t>
            </w:r>
          </w:p>
        </w:tc>
        <w:tc>
          <w:tcPr>
            <w:tcW w:w="1391" w:type="dxa"/>
            <w:shd w:val="clear" w:color="auto" w:fill="1F4E79"/>
          </w:tcPr>
          <w:p w:rsidRPr="00863F24" w:rsidR="00776E8E" w:rsidRDefault="00000000" w14:paraId="5E936EBD" w14:textId="77777777">
            <w:pPr>
              <w:rPr>
                <w:color w:val="FFFFFF" w:themeColor="background1"/>
              </w:rPr>
            </w:pPr>
            <w:r w:rsidRPr="00863F24">
              <w:rPr>
                <w:b/>
                <w:color w:val="FFFFFF" w:themeColor="background1"/>
              </w:rPr>
              <w:t>Belang &amp; invloed</w:t>
            </w:r>
          </w:p>
        </w:tc>
        <w:tc>
          <w:tcPr>
            <w:tcW w:w="1391" w:type="dxa"/>
            <w:shd w:val="clear" w:color="auto" w:fill="1F4E79"/>
          </w:tcPr>
          <w:p w:rsidRPr="00863F24" w:rsidR="00776E8E" w:rsidRDefault="00000000" w14:paraId="590C348E" w14:textId="77777777">
            <w:pPr>
              <w:rPr>
                <w:color w:val="FFFFFF" w:themeColor="background1"/>
              </w:rPr>
            </w:pPr>
            <w:r w:rsidRPr="00863F24">
              <w:rPr>
                <w:b/>
                <w:color w:val="FFFFFF" w:themeColor="background1"/>
              </w:rPr>
              <w:t>Bereidheid</w:t>
            </w:r>
          </w:p>
        </w:tc>
        <w:tc>
          <w:tcPr>
            <w:tcW w:w="1391" w:type="dxa"/>
            <w:shd w:val="clear" w:color="auto" w:fill="1F4E79"/>
          </w:tcPr>
          <w:p w:rsidRPr="00863F24" w:rsidR="00776E8E" w:rsidRDefault="00000000" w14:paraId="44491B01" w14:textId="77777777">
            <w:pPr>
              <w:rPr>
                <w:color w:val="FFFFFF" w:themeColor="background1"/>
              </w:rPr>
            </w:pPr>
            <w:r w:rsidRPr="00863F24">
              <w:rPr>
                <w:b/>
                <w:color w:val="FFFFFF" w:themeColor="background1"/>
              </w:rPr>
              <w:t>Impact (- / + / ++)</w:t>
            </w:r>
          </w:p>
        </w:tc>
        <w:tc>
          <w:tcPr>
            <w:tcW w:w="1391" w:type="dxa"/>
            <w:shd w:val="clear" w:color="auto" w:fill="1F4E79"/>
          </w:tcPr>
          <w:p w:rsidRPr="00863F24" w:rsidR="00776E8E" w:rsidRDefault="00000000" w14:paraId="439DD306" w14:textId="77777777">
            <w:pPr>
              <w:rPr>
                <w:color w:val="FFFFFF" w:themeColor="background1"/>
              </w:rPr>
            </w:pPr>
            <w:r w:rsidRPr="00863F24">
              <w:rPr>
                <w:b/>
                <w:color w:val="FFFFFF" w:themeColor="background1"/>
              </w:rPr>
              <w:t>Benodigd commitment (+2..-2)</w:t>
            </w:r>
          </w:p>
        </w:tc>
        <w:tc>
          <w:tcPr>
            <w:tcW w:w="1391" w:type="dxa"/>
            <w:shd w:val="clear" w:color="auto" w:fill="1F4E79"/>
          </w:tcPr>
          <w:p w:rsidRPr="00863F24" w:rsidR="00776E8E" w:rsidRDefault="00000000" w14:paraId="18B568F8" w14:textId="77777777">
            <w:pPr>
              <w:rPr>
                <w:color w:val="FFFFFF" w:themeColor="background1"/>
              </w:rPr>
            </w:pPr>
            <w:r w:rsidRPr="00863F24">
              <w:rPr>
                <w:b/>
                <w:color w:val="FFFFFF" w:themeColor="background1"/>
              </w:rPr>
              <w:t>Huidig commitment (+2..-2)</w:t>
            </w:r>
          </w:p>
        </w:tc>
        <w:tc>
          <w:tcPr>
            <w:tcW w:w="1391" w:type="dxa"/>
            <w:shd w:val="clear" w:color="auto" w:fill="1F4E79"/>
          </w:tcPr>
          <w:p w:rsidRPr="00863F24" w:rsidR="00776E8E" w:rsidRDefault="00000000" w14:paraId="0288B921" w14:textId="77777777">
            <w:pPr>
              <w:rPr>
                <w:color w:val="FFFFFF" w:themeColor="background1"/>
              </w:rPr>
            </w:pPr>
            <w:r w:rsidRPr="00863F24">
              <w:rPr>
                <w:b/>
                <w:color w:val="FFFFFF" w:themeColor="background1"/>
              </w:rPr>
              <w:t>Acties &amp; aanbevelingen / interventies</w:t>
            </w:r>
          </w:p>
        </w:tc>
      </w:tr>
      <w:tr w:rsidRPr="00863F24" w:rsidR="00863F24" w14:paraId="1144DC3C" w14:textId="77777777">
        <w:tc>
          <w:tcPr>
            <w:tcW w:w="1391" w:type="dxa"/>
          </w:tcPr>
          <w:p w:rsidRPr="00863F24" w:rsidR="00776E8E" w:rsidRDefault="00776E8E" w14:paraId="05134BFA" w14:textId="77777777">
            <w:pPr>
              <w:rPr>
                <w:color w:val="000000" w:themeColor="text1"/>
              </w:rPr>
            </w:pPr>
          </w:p>
        </w:tc>
        <w:tc>
          <w:tcPr>
            <w:tcW w:w="1391" w:type="dxa"/>
          </w:tcPr>
          <w:p w:rsidRPr="00863F24" w:rsidR="00776E8E" w:rsidRDefault="00776E8E" w14:paraId="50566360" w14:textId="77777777">
            <w:pPr>
              <w:rPr>
                <w:color w:val="000000" w:themeColor="text1"/>
              </w:rPr>
            </w:pPr>
          </w:p>
        </w:tc>
        <w:tc>
          <w:tcPr>
            <w:tcW w:w="1391" w:type="dxa"/>
          </w:tcPr>
          <w:p w:rsidRPr="00863F24" w:rsidR="00776E8E" w:rsidRDefault="00776E8E" w14:paraId="1D2F4480" w14:textId="77777777">
            <w:pPr>
              <w:rPr>
                <w:color w:val="000000" w:themeColor="text1"/>
              </w:rPr>
            </w:pPr>
          </w:p>
        </w:tc>
        <w:tc>
          <w:tcPr>
            <w:tcW w:w="1391" w:type="dxa"/>
          </w:tcPr>
          <w:p w:rsidRPr="00863F24" w:rsidR="00776E8E" w:rsidRDefault="00776E8E" w14:paraId="3963A82F" w14:textId="77777777">
            <w:pPr>
              <w:rPr>
                <w:color w:val="000000" w:themeColor="text1"/>
              </w:rPr>
            </w:pPr>
          </w:p>
        </w:tc>
        <w:tc>
          <w:tcPr>
            <w:tcW w:w="1391" w:type="dxa"/>
          </w:tcPr>
          <w:p w:rsidRPr="00863F24" w:rsidR="00776E8E" w:rsidRDefault="00776E8E" w14:paraId="3F37EA11" w14:textId="77777777">
            <w:pPr>
              <w:rPr>
                <w:color w:val="000000" w:themeColor="text1"/>
              </w:rPr>
            </w:pPr>
          </w:p>
        </w:tc>
        <w:tc>
          <w:tcPr>
            <w:tcW w:w="1391" w:type="dxa"/>
          </w:tcPr>
          <w:p w:rsidRPr="00863F24" w:rsidR="00776E8E" w:rsidRDefault="00776E8E" w14:paraId="5F1B6398" w14:textId="77777777">
            <w:pPr>
              <w:rPr>
                <w:color w:val="000000" w:themeColor="text1"/>
              </w:rPr>
            </w:pPr>
          </w:p>
        </w:tc>
        <w:tc>
          <w:tcPr>
            <w:tcW w:w="1391" w:type="dxa"/>
          </w:tcPr>
          <w:p w:rsidRPr="00863F24" w:rsidR="00776E8E" w:rsidRDefault="00776E8E" w14:paraId="38C89AC2" w14:textId="77777777">
            <w:pPr>
              <w:rPr>
                <w:color w:val="000000" w:themeColor="text1"/>
              </w:rPr>
            </w:pPr>
          </w:p>
        </w:tc>
        <w:tc>
          <w:tcPr>
            <w:tcW w:w="1391" w:type="dxa"/>
          </w:tcPr>
          <w:p w:rsidRPr="00863F24" w:rsidR="00776E8E" w:rsidRDefault="00776E8E" w14:paraId="02E5C478" w14:textId="77777777">
            <w:pPr>
              <w:rPr>
                <w:color w:val="000000" w:themeColor="text1"/>
              </w:rPr>
            </w:pPr>
          </w:p>
        </w:tc>
        <w:tc>
          <w:tcPr>
            <w:tcW w:w="1391" w:type="dxa"/>
          </w:tcPr>
          <w:p w:rsidRPr="00863F24" w:rsidR="00776E8E" w:rsidRDefault="00776E8E" w14:paraId="43AEE7B7" w14:textId="77777777">
            <w:pPr>
              <w:rPr>
                <w:color w:val="000000" w:themeColor="text1"/>
              </w:rPr>
            </w:pPr>
          </w:p>
        </w:tc>
        <w:tc>
          <w:tcPr>
            <w:tcW w:w="1391" w:type="dxa"/>
          </w:tcPr>
          <w:p w:rsidRPr="00863F24" w:rsidR="00776E8E" w:rsidRDefault="00776E8E" w14:paraId="27FC3332" w14:textId="77777777">
            <w:pPr>
              <w:rPr>
                <w:color w:val="000000" w:themeColor="text1"/>
              </w:rPr>
            </w:pPr>
          </w:p>
        </w:tc>
      </w:tr>
      <w:tr w:rsidRPr="00863F24" w:rsidR="00863F24" w14:paraId="1E1E53AA" w14:textId="77777777">
        <w:tc>
          <w:tcPr>
            <w:tcW w:w="1391" w:type="dxa"/>
          </w:tcPr>
          <w:p w:rsidRPr="00863F24" w:rsidR="00776E8E" w:rsidRDefault="00776E8E" w14:paraId="19C19FD3" w14:textId="77777777">
            <w:pPr>
              <w:rPr>
                <w:color w:val="000000" w:themeColor="text1"/>
              </w:rPr>
            </w:pPr>
          </w:p>
        </w:tc>
        <w:tc>
          <w:tcPr>
            <w:tcW w:w="1391" w:type="dxa"/>
          </w:tcPr>
          <w:p w:rsidRPr="00863F24" w:rsidR="00776E8E" w:rsidRDefault="00776E8E" w14:paraId="341D13B5" w14:textId="77777777">
            <w:pPr>
              <w:rPr>
                <w:color w:val="000000" w:themeColor="text1"/>
              </w:rPr>
            </w:pPr>
          </w:p>
        </w:tc>
        <w:tc>
          <w:tcPr>
            <w:tcW w:w="1391" w:type="dxa"/>
          </w:tcPr>
          <w:p w:rsidRPr="00863F24" w:rsidR="00776E8E" w:rsidRDefault="00776E8E" w14:paraId="5A89C71E" w14:textId="77777777">
            <w:pPr>
              <w:rPr>
                <w:color w:val="000000" w:themeColor="text1"/>
              </w:rPr>
            </w:pPr>
          </w:p>
        </w:tc>
        <w:tc>
          <w:tcPr>
            <w:tcW w:w="1391" w:type="dxa"/>
          </w:tcPr>
          <w:p w:rsidRPr="00863F24" w:rsidR="00776E8E" w:rsidRDefault="00776E8E" w14:paraId="72A8A4DC" w14:textId="77777777">
            <w:pPr>
              <w:rPr>
                <w:color w:val="000000" w:themeColor="text1"/>
              </w:rPr>
            </w:pPr>
          </w:p>
        </w:tc>
        <w:tc>
          <w:tcPr>
            <w:tcW w:w="1391" w:type="dxa"/>
          </w:tcPr>
          <w:p w:rsidRPr="00863F24" w:rsidR="00776E8E" w:rsidRDefault="00776E8E" w14:paraId="4AC97964" w14:textId="77777777">
            <w:pPr>
              <w:rPr>
                <w:color w:val="000000" w:themeColor="text1"/>
              </w:rPr>
            </w:pPr>
          </w:p>
        </w:tc>
        <w:tc>
          <w:tcPr>
            <w:tcW w:w="1391" w:type="dxa"/>
          </w:tcPr>
          <w:p w:rsidRPr="00863F24" w:rsidR="00776E8E" w:rsidRDefault="00776E8E" w14:paraId="2E42D9B4" w14:textId="77777777">
            <w:pPr>
              <w:rPr>
                <w:color w:val="000000" w:themeColor="text1"/>
              </w:rPr>
            </w:pPr>
          </w:p>
        </w:tc>
        <w:tc>
          <w:tcPr>
            <w:tcW w:w="1391" w:type="dxa"/>
          </w:tcPr>
          <w:p w:rsidRPr="00863F24" w:rsidR="00776E8E" w:rsidRDefault="00776E8E" w14:paraId="55A6A934" w14:textId="77777777">
            <w:pPr>
              <w:rPr>
                <w:color w:val="000000" w:themeColor="text1"/>
              </w:rPr>
            </w:pPr>
          </w:p>
        </w:tc>
        <w:tc>
          <w:tcPr>
            <w:tcW w:w="1391" w:type="dxa"/>
          </w:tcPr>
          <w:p w:rsidRPr="00863F24" w:rsidR="00776E8E" w:rsidRDefault="00776E8E" w14:paraId="75B60F6C" w14:textId="77777777">
            <w:pPr>
              <w:rPr>
                <w:color w:val="000000" w:themeColor="text1"/>
              </w:rPr>
            </w:pPr>
          </w:p>
        </w:tc>
        <w:tc>
          <w:tcPr>
            <w:tcW w:w="1391" w:type="dxa"/>
          </w:tcPr>
          <w:p w:rsidRPr="00863F24" w:rsidR="00776E8E" w:rsidRDefault="00776E8E" w14:paraId="647A92C6" w14:textId="77777777">
            <w:pPr>
              <w:rPr>
                <w:color w:val="000000" w:themeColor="text1"/>
              </w:rPr>
            </w:pPr>
          </w:p>
        </w:tc>
        <w:tc>
          <w:tcPr>
            <w:tcW w:w="1391" w:type="dxa"/>
          </w:tcPr>
          <w:p w:rsidRPr="00863F24" w:rsidR="00776E8E" w:rsidRDefault="00776E8E" w14:paraId="4D5DAF63" w14:textId="77777777">
            <w:pPr>
              <w:rPr>
                <w:color w:val="000000" w:themeColor="text1"/>
              </w:rPr>
            </w:pPr>
          </w:p>
        </w:tc>
      </w:tr>
      <w:tr w:rsidRPr="00863F24" w:rsidR="00863F24" w14:paraId="5A9E7D61" w14:textId="77777777">
        <w:tc>
          <w:tcPr>
            <w:tcW w:w="1391" w:type="dxa"/>
          </w:tcPr>
          <w:p w:rsidRPr="00863F24" w:rsidR="00776E8E" w:rsidRDefault="00776E8E" w14:paraId="0C7C6D6A" w14:textId="77777777">
            <w:pPr>
              <w:rPr>
                <w:color w:val="000000" w:themeColor="text1"/>
              </w:rPr>
            </w:pPr>
          </w:p>
        </w:tc>
        <w:tc>
          <w:tcPr>
            <w:tcW w:w="1391" w:type="dxa"/>
          </w:tcPr>
          <w:p w:rsidRPr="00863F24" w:rsidR="00776E8E" w:rsidRDefault="00776E8E" w14:paraId="1C7E2805" w14:textId="77777777">
            <w:pPr>
              <w:rPr>
                <w:color w:val="000000" w:themeColor="text1"/>
              </w:rPr>
            </w:pPr>
          </w:p>
        </w:tc>
        <w:tc>
          <w:tcPr>
            <w:tcW w:w="1391" w:type="dxa"/>
          </w:tcPr>
          <w:p w:rsidRPr="00863F24" w:rsidR="00776E8E" w:rsidRDefault="00776E8E" w14:paraId="2ED1F73F" w14:textId="77777777">
            <w:pPr>
              <w:rPr>
                <w:color w:val="000000" w:themeColor="text1"/>
              </w:rPr>
            </w:pPr>
          </w:p>
        </w:tc>
        <w:tc>
          <w:tcPr>
            <w:tcW w:w="1391" w:type="dxa"/>
          </w:tcPr>
          <w:p w:rsidRPr="00863F24" w:rsidR="00776E8E" w:rsidRDefault="00776E8E" w14:paraId="480704E7" w14:textId="77777777">
            <w:pPr>
              <w:rPr>
                <w:color w:val="000000" w:themeColor="text1"/>
              </w:rPr>
            </w:pPr>
          </w:p>
        </w:tc>
        <w:tc>
          <w:tcPr>
            <w:tcW w:w="1391" w:type="dxa"/>
          </w:tcPr>
          <w:p w:rsidRPr="00863F24" w:rsidR="00776E8E" w:rsidRDefault="00776E8E" w14:paraId="5053E3AA" w14:textId="77777777">
            <w:pPr>
              <w:rPr>
                <w:color w:val="000000" w:themeColor="text1"/>
              </w:rPr>
            </w:pPr>
          </w:p>
        </w:tc>
        <w:tc>
          <w:tcPr>
            <w:tcW w:w="1391" w:type="dxa"/>
          </w:tcPr>
          <w:p w:rsidRPr="00863F24" w:rsidR="00776E8E" w:rsidRDefault="00776E8E" w14:paraId="3D51D11E" w14:textId="77777777">
            <w:pPr>
              <w:rPr>
                <w:color w:val="000000" w:themeColor="text1"/>
              </w:rPr>
            </w:pPr>
          </w:p>
        </w:tc>
        <w:tc>
          <w:tcPr>
            <w:tcW w:w="1391" w:type="dxa"/>
          </w:tcPr>
          <w:p w:rsidRPr="00863F24" w:rsidR="00776E8E" w:rsidRDefault="00776E8E" w14:paraId="06D03602" w14:textId="77777777">
            <w:pPr>
              <w:rPr>
                <w:color w:val="000000" w:themeColor="text1"/>
              </w:rPr>
            </w:pPr>
          </w:p>
        </w:tc>
        <w:tc>
          <w:tcPr>
            <w:tcW w:w="1391" w:type="dxa"/>
          </w:tcPr>
          <w:p w:rsidRPr="00863F24" w:rsidR="00776E8E" w:rsidRDefault="00776E8E" w14:paraId="7CB4907D" w14:textId="77777777">
            <w:pPr>
              <w:rPr>
                <w:color w:val="000000" w:themeColor="text1"/>
              </w:rPr>
            </w:pPr>
          </w:p>
        </w:tc>
        <w:tc>
          <w:tcPr>
            <w:tcW w:w="1391" w:type="dxa"/>
          </w:tcPr>
          <w:p w:rsidRPr="00863F24" w:rsidR="00776E8E" w:rsidRDefault="00776E8E" w14:paraId="3617FA3B" w14:textId="77777777">
            <w:pPr>
              <w:rPr>
                <w:color w:val="000000" w:themeColor="text1"/>
              </w:rPr>
            </w:pPr>
          </w:p>
        </w:tc>
        <w:tc>
          <w:tcPr>
            <w:tcW w:w="1391" w:type="dxa"/>
          </w:tcPr>
          <w:p w:rsidRPr="00863F24" w:rsidR="00776E8E" w:rsidRDefault="00776E8E" w14:paraId="50E775C9" w14:textId="77777777">
            <w:pPr>
              <w:rPr>
                <w:color w:val="000000" w:themeColor="text1"/>
              </w:rPr>
            </w:pPr>
          </w:p>
        </w:tc>
      </w:tr>
      <w:tr w:rsidRPr="00863F24" w:rsidR="00863F24" w14:paraId="2E855EFC" w14:textId="77777777">
        <w:tc>
          <w:tcPr>
            <w:tcW w:w="1391" w:type="dxa"/>
          </w:tcPr>
          <w:p w:rsidRPr="00863F24" w:rsidR="00776E8E" w:rsidRDefault="00776E8E" w14:paraId="0D3CD885" w14:textId="77777777">
            <w:pPr>
              <w:rPr>
                <w:color w:val="000000" w:themeColor="text1"/>
              </w:rPr>
            </w:pPr>
          </w:p>
        </w:tc>
        <w:tc>
          <w:tcPr>
            <w:tcW w:w="1391" w:type="dxa"/>
          </w:tcPr>
          <w:p w:rsidRPr="00863F24" w:rsidR="00776E8E" w:rsidRDefault="00776E8E" w14:paraId="724B1777" w14:textId="77777777">
            <w:pPr>
              <w:rPr>
                <w:color w:val="000000" w:themeColor="text1"/>
              </w:rPr>
            </w:pPr>
          </w:p>
        </w:tc>
        <w:tc>
          <w:tcPr>
            <w:tcW w:w="1391" w:type="dxa"/>
          </w:tcPr>
          <w:p w:rsidRPr="00863F24" w:rsidR="00776E8E" w:rsidRDefault="00776E8E" w14:paraId="45D0366D" w14:textId="77777777">
            <w:pPr>
              <w:rPr>
                <w:color w:val="000000" w:themeColor="text1"/>
              </w:rPr>
            </w:pPr>
          </w:p>
        </w:tc>
        <w:tc>
          <w:tcPr>
            <w:tcW w:w="1391" w:type="dxa"/>
          </w:tcPr>
          <w:p w:rsidRPr="00863F24" w:rsidR="00776E8E" w:rsidRDefault="00776E8E" w14:paraId="5FC4D9B9" w14:textId="77777777">
            <w:pPr>
              <w:rPr>
                <w:color w:val="000000" w:themeColor="text1"/>
              </w:rPr>
            </w:pPr>
          </w:p>
        </w:tc>
        <w:tc>
          <w:tcPr>
            <w:tcW w:w="1391" w:type="dxa"/>
          </w:tcPr>
          <w:p w:rsidRPr="00863F24" w:rsidR="00776E8E" w:rsidRDefault="00776E8E" w14:paraId="1DE17E27" w14:textId="77777777">
            <w:pPr>
              <w:rPr>
                <w:color w:val="000000" w:themeColor="text1"/>
              </w:rPr>
            </w:pPr>
          </w:p>
        </w:tc>
        <w:tc>
          <w:tcPr>
            <w:tcW w:w="1391" w:type="dxa"/>
          </w:tcPr>
          <w:p w:rsidRPr="00863F24" w:rsidR="00776E8E" w:rsidRDefault="00776E8E" w14:paraId="6EB15FE1" w14:textId="77777777">
            <w:pPr>
              <w:rPr>
                <w:color w:val="000000" w:themeColor="text1"/>
              </w:rPr>
            </w:pPr>
          </w:p>
        </w:tc>
        <w:tc>
          <w:tcPr>
            <w:tcW w:w="1391" w:type="dxa"/>
          </w:tcPr>
          <w:p w:rsidRPr="00863F24" w:rsidR="00776E8E" w:rsidRDefault="00776E8E" w14:paraId="25B8200B" w14:textId="77777777">
            <w:pPr>
              <w:rPr>
                <w:color w:val="000000" w:themeColor="text1"/>
              </w:rPr>
            </w:pPr>
          </w:p>
        </w:tc>
        <w:tc>
          <w:tcPr>
            <w:tcW w:w="1391" w:type="dxa"/>
          </w:tcPr>
          <w:p w:rsidRPr="00863F24" w:rsidR="00776E8E" w:rsidRDefault="00776E8E" w14:paraId="23B20FA7" w14:textId="77777777">
            <w:pPr>
              <w:rPr>
                <w:color w:val="000000" w:themeColor="text1"/>
              </w:rPr>
            </w:pPr>
          </w:p>
        </w:tc>
        <w:tc>
          <w:tcPr>
            <w:tcW w:w="1391" w:type="dxa"/>
          </w:tcPr>
          <w:p w:rsidRPr="00863F24" w:rsidR="00776E8E" w:rsidRDefault="00776E8E" w14:paraId="010F425A" w14:textId="77777777">
            <w:pPr>
              <w:rPr>
                <w:color w:val="000000" w:themeColor="text1"/>
              </w:rPr>
            </w:pPr>
          </w:p>
        </w:tc>
        <w:tc>
          <w:tcPr>
            <w:tcW w:w="1391" w:type="dxa"/>
          </w:tcPr>
          <w:p w:rsidRPr="00863F24" w:rsidR="00776E8E" w:rsidRDefault="00776E8E" w14:paraId="41713184" w14:textId="77777777">
            <w:pPr>
              <w:rPr>
                <w:color w:val="000000" w:themeColor="text1"/>
              </w:rPr>
            </w:pPr>
          </w:p>
        </w:tc>
      </w:tr>
      <w:tr w:rsidRPr="00863F24" w:rsidR="00863F24" w14:paraId="69E9DFF6" w14:textId="77777777">
        <w:tc>
          <w:tcPr>
            <w:tcW w:w="1391" w:type="dxa"/>
          </w:tcPr>
          <w:p w:rsidRPr="00863F24" w:rsidR="00776E8E" w:rsidRDefault="00776E8E" w14:paraId="4D99BA2B" w14:textId="77777777">
            <w:pPr>
              <w:rPr>
                <w:color w:val="000000" w:themeColor="text1"/>
              </w:rPr>
            </w:pPr>
          </w:p>
        </w:tc>
        <w:tc>
          <w:tcPr>
            <w:tcW w:w="1391" w:type="dxa"/>
          </w:tcPr>
          <w:p w:rsidRPr="00863F24" w:rsidR="00776E8E" w:rsidRDefault="00776E8E" w14:paraId="1D87EE8C" w14:textId="77777777">
            <w:pPr>
              <w:rPr>
                <w:color w:val="000000" w:themeColor="text1"/>
              </w:rPr>
            </w:pPr>
          </w:p>
        </w:tc>
        <w:tc>
          <w:tcPr>
            <w:tcW w:w="1391" w:type="dxa"/>
          </w:tcPr>
          <w:p w:rsidRPr="00863F24" w:rsidR="00776E8E" w:rsidRDefault="00776E8E" w14:paraId="02D72C0F" w14:textId="77777777">
            <w:pPr>
              <w:rPr>
                <w:color w:val="000000" w:themeColor="text1"/>
              </w:rPr>
            </w:pPr>
          </w:p>
        </w:tc>
        <w:tc>
          <w:tcPr>
            <w:tcW w:w="1391" w:type="dxa"/>
          </w:tcPr>
          <w:p w:rsidRPr="00863F24" w:rsidR="00776E8E" w:rsidRDefault="00776E8E" w14:paraId="13C1DB99" w14:textId="77777777">
            <w:pPr>
              <w:rPr>
                <w:color w:val="000000" w:themeColor="text1"/>
              </w:rPr>
            </w:pPr>
          </w:p>
        </w:tc>
        <w:tc>
          <w:tcPr>
            <w:tcW w:w="1391" w:type="dxa"/>
          </w:tcPr>
          <w:p w:rsidRPr="00863F24" w:rsidR="00776E8E" w:rsidRDefault="00776E8E" w14:paraId="0F122D24" w14:textId="77777777">
            <w:pPr>
              <w:rPr>
                <w:color w:val="000000" w:themeColor="text1"/>
              </w:rPr>
            </w:pPr>
          </w:p>
        </w:tc>
        <w:tc>
          <w:tcPr>
            <w:tcW w:w="1391" w:type="dxa"/>
          </w:tcPr>
          <w:p w:rsidRPr="00863F24" w:rsidR="00776E8E" w:rsidRDefault="00776E8E" w14:paraId="475A7D2B" w14:textId="77777777">
            <w:pPr>
              <w:rPr>
                <w:color w:val="000000" w:themeColor="text1"/>
              </w:rPr>
            </w:pPr>
          </w:p>
        </w:tc>
        <w:tc>
          <w:tcPr>
            <w:tcW w:w="1391" w:type="dxa"/>
          </w:tcPr>
          <w:p w:rsidRPr="00863F24" w:rsidR="00776E8E" w:rsidRDefault="00776E8E" w14:paraId="7580B236" w14:textId="77777777">
            <w:pPr>
              <w:rPr>
                <w:color w:val="000000" w:themeColor="text1"/>
              </w:rPr>
            </w:pPr>
          </w:p>
        </w:tc>
        <w:tc>
          <w:tcPr>
            <w:tcW w:w="1391" w:type="dxa"/>
          </w:tcPr>
          <w:p w:rsidRPr="00863F24" w:rsidR="00776E8E" w:rsidRDefault="00776E8E" w14:paraId="6541A86B" w14:textId="77777777">
            <w:pPr>
              <w:rPr>
                <w:color w:val="000000" w:themeColor="text1"/>
              </w:rPr>
            </w:pPr>
          </w:p>
        </w:tc>
        <w:tc>
          <w:tcPr>
            <w:tcW w:w="1391" w:type="dxa"/>
          </w:tcPr>
          <w:p w:rsidRPr="00863F24" w:rsidR="00776E8E" w:rsidRDefault="00776E8E" w14:paraId="22E6F2CE" w14:textId="77777777">
            <w:pPr>
              <w:rPr>
                <w:color w:val="000000" w:themeColor="text1"/>
              </w:rPr>
            </w:pPr>
          </w:p>
        </w:tc>
        <w:tc>
          <w:tcPr>
            <w:tcW w:w="1391" w:type="dxa"/>
          </w:tcPr>
          <w:p w:rsidRPr="00863F24" w:rsidR="00776E8E" w:rsidRDefault="00776E8E" w14:paraId="10FD8BD3" w14:textId="77777777">
            <w:pPr>
              <w:rPr>
                <w:color w:val="000000" w:themeColor="text1"/>
              </w:rPr>
            </w:pPr>
          </w:p>
        </w:tc>
      </w:tr>
      <w:tr w:rsidRPr="00863F24" w:rsidR="00863F24" w14:paraId="6E09D4F0" w14:textId="77777777">
        <w:tc>
          <w:tcPr>
            <w:tcW w:w="1391" w:type="dxa"/>
          </w:tcPr>
          <w:p w:rsidRPr="00863F24" w:rsidR="00776E8E" w:rsidRDefault="00776E8E" w14:paraId="4C41D70E" w14:textId="77777777">
            <w:pPr>
              <w:rPr>
                <w:color w:val="000000" w:themeColor="text1"/>
              </w:rPr>
            </w:pPr>
          </w:p>
        </w:tc>
        <w:tc>
          <w:tcPr>
            <w:tcW w:w="1391" w:type="dxa"/>
          </w:tcPr>
          <w:p w:rsidRPr="00863F24" w:rsidR="00776E8E" w:rsidRDefault="00776E8E" w14:paraId="14E40323" w14:textId="77777777">
            <w:pPr>
              <w:rPr>
                <w:color w:val="000000" w:themeColor="text1"/>
              </w:rPr>
            </w:pPr>
          </w:p>
        </w:tc>
        <w:tc>
          <w:tcPr>
            <w:tcW w:w="1391" w:type="dxa"/>
          </w:tcPr>
          <w:p w:rsidRPr="00863F24" w:rsidR="00776E8E" w:rsidRDefault="00776E8E" w14:paraId="0A592165" w14:textId="77777777">
            <w:pPr>
              <w:rPr>
                <w:color w:val="000000" w:themeColor="text1"/>
              </w:rPr>
            </w:pPr>
          </w:p>
        </w:tc>
        <w:tc>
          <w:tcPr>
            <w:tcW w:w="1391" w:type="dxa"/>
          </w:tcPr>
          <w:p w:rsidRPr="00863F24" w:rsidR="00776E8E" w:rsidRDefault="00776E8E" w14:paraId="1862E4B4" w14:textId="77777777">
            <w:pPr>
              <w:rPr>
                <w:color w:val="000000" w:themeColor="text1"/>
              </w:rPr>
            </w:pPr>
          </w:p>
        </w:tc>
        <w:tc>
          <w:tcPr>
            <w:tcW w:w="1391" w:type="dxa"/>
          </w:tcPr>
          <w:p w:rsidRPr="00863F24" w:rsidR="00776E8E" w:rsidRDefault="00776E8E" w14:paraId="24EC8C08" w14:textId="77777777">
            <w:pPr>
              <w:rPr>
                <w:color w:val="000000" w:themeColor="text1"/>
              </w:rPr>
            </w:pPr>
          </w:p>
        </w:tc>
        <w:tc>
          <w:tcPr>
            <w:tcW w:w="1391" w:type="dxa"/>
          </w:tcPr>
          <w:p w:rsidRPr="00863F24" w:rsidR="00776E8E" w:rsidRDefault="00776E8E" w14:paraId="21C4E30E" w14:textId="77777777">
            <w:pPr>
              <w:rPr>
                <w:color w:val="000000" w:themeColor="text1"/>
              </w:rPr>
            </w:pPr>
          </w:p>
        </w:tc>
        <w:tc>
          <w:tcPr>
            <w:tcW w:w="1391" w:type="dxa"/>
          </w:tcPr>
          <w:p w:rsidRPr="00863F24" w:rsidR="00776E8E" w:rsidRDefault="00776E8E" w14:paraId="194742E4" w14:textId="77777777">
            <w:pPr>
              <w:rPr>
                <w:color w:val="000000" w:themeColor="text1"/>
              </w:rPr>
            </w:pPr>
          </w:p>
        </w:tc>
        <w:tc>
          <w:tcPr>
            <w:tcW w:w="1391" w:type="dxa"/>
          </w:tcPr>
          <w:p w:rsidRPr="00863F24" w:rsidR="00776E8E" w:rsidRDefault="00776E8E" w14:paraId="5DDDDE26" w14:textId="77777777">
            <w:pPr>
              <w:rPr>
                <w:color w:val="000000" w:themeColor="text1"/>
              </w:rPr>
            </w:pPr>
          </w:p>
        </w:tc>
        <w:tc>
          <w:tcPr>
            <w:tcW w:w="1391" w:type="dxa"/>
          </w:tcPr>
          <w:p w:rsidRPr="00863F24" w:rsidR="00776E8E" w:rsidRDefault="00776E8E" w14:paraId="23A02FEC" w14:textId="77777777">
            <w:pPr>
              <w:rPr>
                <w:color w:val="000000" w:themeColor="text1"/>
              </w:rPr>
            </w:pPr>
          </w:p>
        </w:tc>
        <w:tc>
          <w:tcPr>
            <w:tcW w:w="1391" w:type="dxa"/>
          </w:tcPr>
          <w:p w:rsidRPr="00863F24" w:rsidR="00776E8E" w:rsidRDefault="00776E8E" w14:paraId="535B3B96" w14:textId="77777777">
            <w:pPr>
              <w:rPr>
                <w:color w:val="000000" w:themeColor="text1"/>
              </w:rPr>
            </w:pPr>
          </w:p>
        </w:tc>
      </w:tr>
      <w:tr w:rsidRPr="00863F24" w:rsidR="00863F24" w14:paraId="16883FAC" w14:textId="77777777">
        <w:tc>
          <w:tcPr>
            <w:tcW w:w="1391" w:type="dxa"/>
          </w:tcPr>
          <w:p w:rsidRPr="00863F24" w:rsidR="00776E8E" w:rsidRDefault="00776E8E" w14:paraId="0A3AE72A" w14:textId="77777777">
            <w:pPr>
              <w:rPr>
                <w:color w:val="000000" w:themeColor="text1"/>
              </w:rPr>
            </w:pPr>
          </w:p>
        </w:tc>
        <w:tc>
          <w:tcPr>
            <w:tcW w:w="1391" w:type="dxa"/>
          </w:tcPr>
          <w:p w:rsidRPr="00863F24" w:rsidR="00776E8E" w:rsidRDefault="00776E8E" w14:paraId="10C2DFFF" w14:textId="77777777">
            <w:pPr>
              <w:rPr>
                <w:color w:val="000000" w:themeColor="text1"/>
              </w:rPr>
            </w:pPr>
          </w:p>
        </w:tc>
        <w:tc>
          <w:tcPr>
            <w:tcW w:w="1391" w:type="dxa"/>
          </w:tcPr>
          <w:p w:rsidRPr="00863F24" w:rsidR="00776E8E" w:rsidRDefault="00776E8E" w14:paraId="1F17F3C9" w14:textId="77777777">
            <w:pPr>
              <w:rPr>
                <w:color w:val="000000" w:themeColor="text1"/>
              </w:rPr>
            </w:pPr>
          </w:p>
        </w:tc>
        <w:tc>
          <w:tcPr>
            <w:tcW w:w="1391" w:type="dxa"/>
          </w:tcPr>
          <w:p w:rsidRPr="00863F24" w:rsidR="00776E8E" w:rsidRDefault="00776E8E" w14:paraId="74F017B2" w14:textId="77777777">
            <w:pPr>
              <w:rPr>
                <w:color w:val="000000" w:themeColor="text1"/>
              </w:rPr>
            </w:pPr>
          </w:p>
        </w:tc>
        <w:tc>
          <w:tcPr>
            <w:tcW w:w="1391" w:type="dxa"/>
          </w:tcPr>
          <w:p w:rsidRPr="00863F24" w:rsidR="00776E8E" w:rsidRDefault="00776E8E" w14:paraId="39C9F1EA" w14:textId="77777777">
            <w:pPr>
              <w:rPr>
                <w:color w:val="000000" w:themeColor="text1"/>
              </w:rPr>
            </w:pPr>
          </w:p>
        </w:tc>
        <w:tc>
          <w:tcPr>
            <w:tcW w:w="1391" w:type="dxa"/>
          </w:tcPr>
          <w:p w:rsidRPr="00863F24" w:rsidR="00776E8E" w:rsidRDefault="00776E8E" w14:paraId="13526737" w14:textId="77777777">
            <w:pPr>
              <w:rPr>
                <w:color w:val="000000" w:themeColor="text1"/>
              </w:rPr>
            </w:pPr>
          </w:p>
        </w:tc>
        <w:tc>
          <w:tcPr>
            <w:tcW w:w="1391" w:type="dxa"/>
          </w:tcPr>
          <w:p w:rsidRPr="00863F24" w:rsidR="00776E8E" w:rsidRDefault="00776E8E" w14:paraId="5B4E6E36" w14:textId="77777777">
            <w:pPr>
              <w:rPr>
                <w:color w:val="000000" w:themeColor="text1"/>
              </w:rPr>
            </w:pPr>
          </w:p>
        </w:tc>
        <w:tc>
          <w:tcPr>
            <w:tcW w:w="1391" w:type="dxa"/>
          </w:tcPr>
          <w:p w:rsidRPr="00863F24" w:rsidR="00776E8E" w:rsidRDefault="00776E8E" w14:paraId="6AE70786" w14:textId="77777777">
            <w:pPr>
              <w:rPr>
                <w:color w:val="000000" w:themeColor="text1"/>
              </w:rPr>
            </w:pPr>
          </w:p>
        </w:tc>
        <w:tc>
          <w:tcPr>
            <w:tcW w:w="1391" w:type="dxa"/>
          </w:tcPr>
          <w:p w:rsidRPr="00863F24" w:rsidR="00776E8E" w:rsidRDefault="00776E8E" w14:paraId="3C188DD3" w14:textId="77777777">
            <w:pPr>
              <w:rPr>
                <w:color w:val="000000" w:themeColor="text1"/>
              </w:rPr>
            </w:pPr>
          </w:p>
        </w:tc>
        <w:tc>
          <w:tcPr>
            <w:tcW w:w="1391" w:type="dxa"/>
          </w:tcPr>
          <w:p w:rsidRPr="00863F24" w:rsidR="00776E8E" w:rsidRDefault="00776E8E" w14:paraId="1505B1F2" w14:textId="77777777">
            <w:pPr>
              <w:rPr>
                <w:color w:val="000000" w:themeColor="text1"/>
              </w:rPr>
            </w:pPr>
          </w:p>
        </w:tc>
      </w:tr>
      <w:tr w:rsidRPr="00863F24" w:rsidR="00863F24" w14:paraId="1CB2517E" w14:textId="77777777">
        <w:tc>
          <w:tcPr>
            <w:tcW w:w="1391" w:type="dxa"/>
          </w:tcPr>
          <w:p w:rsidRPr="00863F24" w:rsidR="00776E8E" w:rsidRDefault="00776E8E" w14:paraId="03FF6A27" w14:textId="77777777">
            <w:pPr>
              <w:rPr>
                <w:color w:val="000000" w:themeColor="text1"/>
              </w:rPr>
            </w:pPr>
          </w:p>
        </w:tc>
        <w:tc>
          <w:tcPr>
            <w:tcW w:w="1391" w:type="dxa"/>
          </w:tcPr>
          <w:p w:rsidRPr="00863F24" w:rsidR="00776E8E" w:rsidRDefault="00776E8E" w14:paraId="78980446" w14:textId="77777777">
            <w:pPr>
              <w:rPr>
                <w:color w:val="000000" w:themeColor="text1"/>
              </w:rPr>
            </w:pPr>
          </w:p>
        </w:tc>
        <w:tc>
          <w:tcPr>
            <w:tcW w:w="1391" w:type="dxa"/>
          </w:tcPr>
          <w:p w:rsidRPr="00863F24" w:rsidR="00776E8E" w:rsidRDefault="00776E8E" w14:paraId="7AE8F4C7" w14:textId="77777777">
            <w:pPr>
              <w:rPr>
                <w:color w:val="000000" w:themeColor="text1"/>
              </w:rPr>
            </w:pPr>
          </w:p>
        </w:tc>
        <w:tc>
          <w:tcPr>
            <w:tcW w:w="1391" w:type="dxa"/>
          </w:tcPr>
          <w:p w:rsidRPr="00863F24" w:rsidR="00776E8E" w:rsidRDefault="00776E8E" w14:paraId="5603602A" w14:textId="77777777">
            <w:pPr>
              <w:rPr>
                <w:color w:val="000000" w:themeColor="text1"/>
              </w:rPr>
            </w:pPr>
          </w:p>
        </w:tc>
        <w:tc>
          <w:tcPr>
            <w:tcW w:w="1391" w:type="dxa"/>
          </w:tcPr>
          <w:p w:rsidRPr="00863F24" w:rsidR="00776E8E" w:rsidRDefault="00776E8E" w14:paraId="5A8D1E6C" w14:textId="77777777">
            <w:pPr>
              <w:rPr>
                <w:color w:val="000000" w:themeColor="text1"/>
              </w:rPr>
            </w:pPr>
          </w:p>
        </w:tc>
        <w:tc>
          <w:tcPr>
            <w:tcW w:w="1391" w:type="dxa"/>
          </w:tcPr>
          <w:p w:rsidRPr="00863F24" w:rsidR="00776E8E" w:rsidRDefault="00776E8E" w14:paraId="72D4F60A" w14:textId="77777777">
            <w:pPr>
              <w:rPr>
                <w:color w:val="000000" w:themeColor="text1"/>
              </w:rPr>
            </w:pPr>
          </w:p>
        </w:tc>
        <w:tc>
          <w:tcPr>
            <w:tcW w:w="1391" w:type="dxa"/>
          </w:tcPr>
          <w:p w:rsidRPr="00863F24" w:rsidR="00776E8E" w:rsidRDefault="00776E8E" w14:paraId="6EEFD18B" w14:textId="77777777">
            <w:pPr>
              <w:rPr>
                <w:color w:val="000000" w:themeColor="text1"/>
              </w:rPr>
            </w:pPr>
          </w:p>
        </w:tc>
        <w:tc>
          <w:tcPr>
            <w:tcW w:w="1391" w:type="dxa"/>
          </w:tcPr>
          <w:p w:rsidRPr="00863F24" w:rsidR="00776E8E" w:rsidRDefault="00776E8E" w14:paraId="0146C1B4" w14:textId="77777777">
            <w:pPr>
              <w:rPr>
                <w:color w:val="000000" w:themeColor="text1"/>
              </w:rPr>
            </w:pPr>
          </w:p>
        </w:tc>
        <w:tc>
          <w:tcPr>
            <w:tcW w:w="1391" w:type="dxa"/>
          </w:tcPr>
          <w:p w:rsidRPr="00863F24" w:rsidR="00776E8E" w:rsidRDefault="00776E8E" w14:paraId="1281C1C7" w14:textId="77777777">
            <w:pPr>
              <w:rPr>
                <w:color w:val="000000" w:themeColor="text1"/>
              </w:rPr>
            </w:pPr>
          </w:p>
        </w:tc>
        <w:tc>
          <w:tcPr>
            <w:tcW w:w="1391" w:type="dxa"/>
          </w:tcPr>
          <w:p w:rsidRPr="00863F24" w:rsidR="00776E8E" w:rsidRDefault="00776E8E" w14:paraId="16F3A94B" w14:textId="77777777">
            <w:pPr>
              <w:rPr>
                <w:color w:val="000000" w:themeColor="text1"/>
              </w:rPr>
            </w:pPr>
          </w:p>
        </w:tc>
      </w:tr>
    </w:tbl>
    <w:p w:rsidRPr="00863F24" w:rsidR="00776E8E" w:rsidRDefault="00776E8E" w14:paraId="7FED032F" w14:textId="77777777">
      <w:pPr>
        <w:rPr>
          <w:color w:val="000000" w:themeColor="text1"/>
        </w:rPr>
      </w:pPr>
    </w:p>
    <w:p w:rsidRPr="00863F24" w:rsidR="00776E8E" w:rsidRDefault="00000000" w14:paraId="42A0114E" w14:textId="77777777">
      <w:pPr>
        <w:pStyle w:val="Kop1"/>
        <w:rPr>
          <w:color w:val="000000" w:themeColor="text1"/>
        </w:rPr>
      </w:pPr>
      <w:r w:rsidRPr="00863F24">
        <w:rPr>
          <w:color w:val="000000" w:themeColor="text1"/>
        </w:rPr>
        <w:t>8. Kwaliteitsmanagement</w:t>
      </w:r>
    </w:p>
    <w:tbl>
      <w:tblPr>
        <w:tblStyle w:val="Tabelraster"/>
        <w:tblW w:w="0" w:type="auto"/>
        <w:tblLook w:val="04A0" w:firstRow="1" w:lastRow="0" w:firstColumn="1" w:lastColumn="0" w:noHBand="0" w:noVBand="1"/>
      </w:tblPr>
      <w:tblGrid>
        <w:gridCol w:w="4633"/>
        <w:gridCol w:w="4635"/>
        <w:gridCol w:w="4634"/>
      </w:tblGrid>
      <w:tr w:rsidRPr="00863F24" w:rsidR="00863F24" w14:paraId="6846267B" w14:textId="77777777">
        <w:tc>
          <w:tcPr>
            <w:tcW w:w="4637" w:type="dxa"/>
            <w:shd w:val="clear" w:color="auto" w:fill="1F4E79"/>
          </w:tcPr>
          <w:p w:rsidRPr="00863F24" w:rsidR="00776E8E" w:rsidRDefault="00000000" w14:paraId="11C4BCB9" w14:textId="77777777">
            <w:pPr>
              <w:rPr>
                <w:color w:val="000000" w:themeColor="text1"/>
              </w:rPr>
            </w:pPr>
            <w:r w:rsidRPr="00863F24">
              <w:rPr>
                <w:b/>
                <w:color w:val="000000" w:themeColor="text1"/>
              </w:rPr>
              <w:t>Kwaliteitscheck</w:t>
            </w:r>
          </w:p>
        </w:tc>
        <w:tc>
          <w:tcPr>
            <w:tcW w:w="4637" w:type="dxa"/>
            <w:shd w:val="clear" w:color="auto" w:fill="1F4E79"/>
          </w:tcPr>
          <w:p w:rsidRPr="00863F24" w:rsidR="00776E8E" w:rsidRDefault="00000000" w14:paraId="4388C173" w14:textId="77777777">
            <w:pPr>
              <w:rPr>
                <w:color w:val="000000" w:themeColor="text1"/>
              </w:rPr>
            </w:pPr>
            <w:r w:rsidRPr="00863F24">
              <w:rPr>
                <w:b/>
                <w:color w:val="000000" w:themeColor="text1"/>
              </w:rPr>
              <w:t>Hoe toetsen</w:t>
            </w:r>
          </w:p>
        </w:tc>
        <w:tc>
          <w:tcPr>
            <w:tcW w:w="4637" w:type="dxa"/>
            <w:shd w:val="clear" w:color="auto" w:fill="1F4E79"/>
          </w:tcPr>
          <w:p w:rsidRPr="00863F24" w:rsidR="00776E8E" w:rsidRDefault="00000000" w14:paraId="7072341D" w14:textId="77777777">
            <w:pPr>
              <w:rPr>
                <w:color w:val="000000" w:themeColor="text1"/>
              </w:rPr>
            </w:pPr>
            <w:r w:rsidRPr="00863F24">
              <w:rPr>
                <w:b/>
                <w:color w:val="000000" w:themeColor="text1"/>
              </w:rPr>
              <w:t>Wanneer</w:t>
            </w:r>
          </w:p>
        </w:tc>
      </w:tr>
      <w:tr w:rsidRPr="00863F24" w:rsidR="00863F24" w14:paraId="01A21369" w14:textId="77777777">
        <w:tc>
          <w:tcPr>
            <w:tcW w:w="4637" w:type="dxa"/>
          </w:tcPr>
          <w:p w:rsidRPr="00863F24" w:rsidR="00776E8E" w:rsidRDefault="00000000" w14:paraId="663F36BD" w14:textId="77777777">
            <w:pPr>
              <w:rPr>
                <w:color w:val="000000" w:themeColor="text1"/>
              </w:rPr>
            </w:pPr>
            <w:proofErr w:type="spellStart"/>
            <w:r w:rsidRPr="00863F24">
              <w:rPr>
                <w:color w:val="000000" w:themeColor="text1"/>
              </w:rPr>
              <w:t>Volledigheid</w:t>
            </w:r>
            <w:proofErr w:type="spellEnd"/>
            <w:r w:rsidRPr="00863F24">
              <w:rPr>
                <w:color w:val="000000" w:themeColor="text1"/>
              </w:rPr>
              <w:t xml:space="preserve"> stakeholders</w:t>
            </w:r>
          </w:p>
        </w:tc>
        <w:tc>
          <w:tcPr>
            <w:tcW w:w="4637" w:type="dxa"/>
          </w:tcPr>
          <w:p w:rsidRPr="00863F24" w:rsidR="00776E8E" w:rsidRDefault="00000000" w14:paraId="2223ECBE" w14:textId="77777777">
            <w:pPr>
              <w:rPr>
                <w:color w:val="000000" w:themeColor="text1"/>
              </w:rPr>
            </w:pPr>
            <w:r w:rsidRPr="00863F24">
              <w:rPr>
                <w:color w:val="000000" w:themeColor="text1"/>
              </w:rPr>
              <w:t>Zijn alle kritieke interne groepen benoemd? Controleer met organogram/processen.</w:t>
            </w:r>
          </w:p>
        </w:tc>
        <w:tc>
          <w:tcPr>
            <w:tcW w:w="4637" w:type="dxa"/>
          </w:tcPr>
          <w:p w:rsidRPr="00863F24" w:rsidR="00776E8E" w:rsidRDefault="00000000" w14:paraId="573E0712" w14:textId="77777777">
            <w:pPr>
              <w:rPr>
                <w:color w:val="000000" w:themeColor="text1"/>
              </w:rPr>
            </w:pPr>
            <w:r w:rsidRPr="00863F24">
              <w:rPr>
                <w:color w:val="000000" w:themeColor="text1"/>
              </w:rPr>
              <w:t>Einde Workshop 1</w:t>
            </w:r>
          </w:p>
        </w:tc>
      </w:tr>
      <w:tr w:rsidRPr="00863F24" w:rsidR="00863F24" w14:paraId="041CA18D" w14:textId="77777777">
        <w:tc>
          <w:tcPr>
            <w:tcW w:w="4637" w:type="dxa"/>
          </w:tcPr>
          <w:p w:rsidRPr="00863F24" w:rsidR="00776E8E" w:rsidRDefault="00000000" w14:paraId="41CF5CC4" w14:textId="77777777">
            <w:pPr>
              <w:rPr>
                <w:color w:val="000000" w:themeColor="text1"/>
              </w:rPr>
            </w:pPr>
            <w:proofErr w:type="spellStart"/>
            <w:r w:rsidRPr="00863F24">
              <w:rPr>
                <w:color w:val="000000" w:themeColor="text1"/>
              </w:rPr>
              <w:t>Consistentie</w:t>
            </w:r>
            <w:proofErr w:type="spellEnd"/>
            <w:r w:rsidRPr="00863F24">
              <w:rPr>
                <w:color w:val="000000" w:themeColor="text1"/>
              </w:rPr>
              <w:t xml:space="preserve"> scoring</w:t>
            </w:r>
          </w:p>
        </w:tc>
        <w:tc>
          <w:tcPr>
            <w:tcW w:w="4637" w:type="dxa"/>
          </w:tcPr>
          <w:p w:rsidRPr="00863F24" w:rsidR="00776E8E" w:rsidRDefault="00000000" w14:paraId="4B2698D4" w14:textId="77777777">
            <w:pPr>
              <w:rPr>
                <w:color w:val="000000" w:themeColor="text1"/>
              </w:rPr>
            </w:pPr>
            <w:r w:rsidRPr="00863F24">
              <w:rPr>
                <w:color w:val="000000" w:themeColor="text1"/>
              </w:rPr>
              <w:t>Zijn impact en commitment consistent (zelfde maatlat)?</w:t>
            </w:r>
          </w:p>
        </w:tc>
        <w:tc>
          <w:tcPr>
            <w:tcW w:w="4637" w:type="dxa"/>
          </w:tcPr>
          <w:p w:rsidRPr="00863F24" w:rsidR="00776E8E" w:rsidRDefault="00000000" w14:paraId="22C1E937" w14:textId="77777777">
            <w:pPr>
              <w:rPr>
                <w:color w:val="000000" w:themeColor="text1"/>
              </w:rPr>
            </w:pPr>
            <w:r w:rsidRPr="00863F24">
              <w:rPr>
                <w:color w:val="000000" w:themeColor="text1"/>
              </w:rPr>
              <w:t>Na interviews</w:t>
            </w:r>
          </w:p>
        </w:tc>
      </w:tr>
      <w:tr w:rsidRPr="00863F24" w:rsidR="00863F24" w14:paraId="5250B9D4" w14:textId="77777777">
        <w:tc>
          <w:tcPr>
            <w:tcW w:w="4637" w:type="dxa"/>
          </w:tcPr>
          <w:p w:rsidRPr="00863F24" w:rsidR="00776E8E" w:rsidRDefault="00000000" w14:paraId="596E4509" w14:textId="77777777">
            <w:pPr>
              <w:rPr>
                <w:color w:val="000000" w:themeColor="text1"/>
              </w:rPr>
            </w:pPr>
            <w:proofErr w:type="spellStart"/>
            <w:r w:rsidRPr="00863F24">
              <w:rPr>
                <w:color w:val="000000" w:themeColor="text1"/>
              </w:rPr>
              <w:t>Validatie</w:t>
            </w:r>
            <w:proofErr w:type="spellEnd"/>
          </w:p>
        </w:tc>
        <w:tc>
          <w:tcPr>
            <w:tcW w:w="4637" w:type="dxa"/>
          </w:tcPr>
          <w:p w:rsidRPr="00863F24" w:rsidR="00776E8E" w:rsidRDefault="00000000" w14:paraId="765B478D" w14:textId="77777777">
            <w:pPr>
              <w:rPr>
                <w:color w:val="000000" w:themeColor="text1"/>
              </w:rPr>
            </w:pPr>
            <w:r w:rsidRPr="00863F24">
              <w:rPr>
                <w:color w:val="000000" w:themeColor="text1"/>
              </w:rPr>
              <w:t>Herkenning bij stakeholders: klopt ons beeld? Corrigeer waar nodig.</w:t>
            </w:r>
          </w:p>
        </w:tc>
        <w:tc>
          <w:tcPr>
            <w:tcW w:w="4637" w:type="dxa"/>
          </w:tcPr>
          <w:p w:rsidRPr="00863F24" w:rsidR="00776E8E" w:rsidRDefault="00000000" w14:paraId="26D4F1E6" w14:textId="77777777">
            <w:pPr>
              <w:rPr>
                <w:color w:val="000000" w:themeColor="text1"/>
              </w:rPr>
            </w:pPr>
            <w:r w:rsidRPr="00863F24">
              <w:rPr>
                <w:color w:val="000000" w:themeColor="text1"/>
              </w:rPr>
              <w:t>Workshop 2</w:t>
            </w:r>
          </w:p>
        </w:tc>
      </w:tr>
      <w:tr w:rsidRPr="00863F24" w:rsidR="00776E8E" w14:paraId="325CD5F5" w14:textId="77777777">
        <w:tc>
          <w:tcPr>
            <w:tcW w:w="4637" w:type="dxa"/>
          </w:tcPr>
          <w:p w:rsidRPr="00863F24" w:rsidR="00776E8E" w:rsidRDefault="00000000" w14:paraId="7DF5D979" w14:textId="77777777">
            <w:pPr>
              <w:rPr>
                <w:color w:val="000000" w:themeColor="text1"/>
              </w:rPr>
            </w:pPr>
            <w:proofErr w:type="spellStart"/>
            <w:r w:rsidRPr="00863F24">
              <w:rPr>
                <w:color w:val="000000" w:themeColor="text1"/>
              </w:rPr>
              <w:t>Opvolging</w:t>
            </w:r>
            <w:proofErr w:type="spellEnd"/>
            <w:r w:rsidRPr="00863F24">
              <w:rPr>
                <w:color w:val="000000" w:themeColor="text1"/>
              </w:rPr>
              <w:t xml:space="preserve"> acties</w:t>
            </w:r>
          </w:p>
        </w:tc>
        <w:tc>
          <w:tcPr>
            <w:tcW w:w="4637" w:type="dxa"/>
          </w:tcPr>
          <w:p w:rsidRPr="00863F24" w:rsidR="00776E8E" w:rsidRDefault="00000000" w14:paraId="5BA4E088" w14:textId="77777777">
            <w:pPr>
              <w:rPr>
                <w:color w:val="000000" w:themeColor="text1"/>
              </w:rPr>
            </w:pPr>
            <w:r w:rsidRPr="00863F24">
              <w:rPr>
                <w:color w:val="000000" w:themeColor="text1"/>
              </w:rPr>
              <w:t>Eigenaar en planning vastgelegd; voortgang gerapporteerd.</w:t>
            </w:r>
          </w:p>
        </w:tc>
        <w:tc>
          <w:tcPr>
            <w:tcW w:w="4637" w:type="dxa"/>
          </w:tcPr>
          <w:p w:rsidRPr="00863F24" w:rsidR="00776E8E" w:rsidRDefault="00000000" w14:paraId="5F4698B2" w14:textId="77777777">
            <w:pPr>
              <w:rPr>
                <w:color w:val="000000" w:themeColor="text1"/>
              </w:rPr>
            </w:pPr>
            <w:r w:rsidRPr="00863F24">
              <w:rPr>
                <w:color w:val="000000" w:themeColor="text1"/>
              </w:rPr>
              <w:t>2-wekelijkse projectcadans</w:t>
            </w:r>
          </w:p>
        </w:tc>
      </w:tr>
    </w:tbl>
    <w:p w:rsidRPr="00863F24" w:rsidR="00776E8E" w:rsidRDefault="00776E8E" w14:paraId="2E88E40F" w14:textId="77777777">
      <w:pPr>
        <w:rPr>
          <w:color w:val="000000" w:themeColor="text1"/>
        </w:rPr>
      </w:pPr>
    </w:p>
    <w:p w:rsidRPr="00863F24" w:rsidR="00776E8E" w:rsidRDefault="00000000" w14:paraId="54A1D4F0" w14:textId="77777777">
      <w:pPr>
        <w:pStyle w:val="Kop1"/>
        <w:rPr>
          <w:color w:val="000000" w:themeColor="text1"/>
        </w:rPr>
      </w:pPr>
      <w:r w:rsidRPr="00863F24">
        <w:rPr>
          <w:color w:val="000000" w:themeColor="text1"/>
        </w:rPr>
        <w:t>9. Professionalisering en communicatie</w:t>
      </w:r>
    </w:p>
    <w:tbl>
      <w:tblPr>
        <w:tblStyle w:val="Tabelraster"/>
        <w:tblW w:w="0" w:type="auto"/>
        <w:tblLook w:val="04A0" w:firstRow="1" w:lastRow="0" w:firstColumn="1" w:lastColumn="0" w:noHBand="0" w:noVBand="1"/>
      </w:tblPr>
      <w:tblGrid>
        <w:gridCol w:w="4634"/>
        <w:gridCol w:w="4634"/>
        <w:gridCol w:w="4634"/>
      </w:tblGrid>
      <w:tr w:rsidRPr="00863F24" w:rsidR="00863F24" w14:paraId="330E6330" w14:textId="77777777">
        <w:tc>
          <w:tcPr>
            <w:tcW w:w="4637" w:type="dxa"/>
            <w:shd w:val="clear" w:color="auto" w:fill="1F4E79"/>
          </w:tcPr>
          <w:p w:rsidRPr="00863F24" w:rsidR="00776E8E" w:rsidRDefault="00000000" w14:paraId="5F72CB95" w14:textId="77777777">
            <w:pPr>
              <w:rPr>
                <w:color w:val="000000" w:themeColor="text1"/>
              </w:rPr>
            </w:pPr>
            <w:r w:rsidRPr="00863F24">
              <w:rPr>
                <w:b/>
                <w:color w:val="000000" w:themeColor="text1"/>
              </w:rPr>
              <w:t>Domein</w:t>
            </w:r>
          </w:p>
        </w:tc>
        <w:tc>
          <w:tcPr>
            <w:tcW w:w="4637" w:type="dxa"/>
            <w:shd w:val="clear" w:color="auto" w:fill="1F4E79"/>
          </w:tcPr>
          <w:p w:rsidRPr="00863F24" w:rsidR="00776E8E" w:rsidRDefault="00000000" w14:paraId="51F90F82" w14:textId="77777777">
            <w:pPr>
              <w:rPr>
                <w:color w:val="000000" w:themeColor="text1"/>
              </w:rPr>
            </w:pPr>
            <w:r w:rsidRPr="00863F24">
              <w:rPr>
                <w:b/>
                <w:color w:val="000000" w:themeColor="text1"/>
              </w:rPr>
              <w:t>Voorbeelden interventies</w:t>
            </w:r>
          </w:p>
        </w:tc>
        <w:tc>
          <w:tcPr>
            <w:tcW w:w="4637" w:type="dxa"/>
            <w:shd w:val="clear" w:color="auto" w:fill="1F4E79"/>
          </w:tcPr>
          <w:p w:rsidRPr="00863F24" w:rsidR="00776E8E" w:rsidRDefault="00000000" w14:paraId="5AD4DC25" w14:textId="77777777">
            <w:pPr>
              <w:rPr>
                <w:color w:val="000000" w:themeColor="text1"/>
              </w:rPr>
            </w:pPr>
            <w:r w:rsidRPr="00863F24">
              <w:rPr>
                <w:b/>
                <w:color w:val="000000" w:themeColor="text1"/>
              </w:rPr>
              <w:t>Doelgroep</w:t>
            </w:r>
          </w:p>
        </w:tc>
      </w:tr>
      <w:tr w:rsidRPr="00863F24" w:rsidR="00863F24" w14:paraId="4EE1B3BE" w14:textId="77777777">
        <w:tc>
          <w:tcPr>
            <w:tcW w:w="4637" w:type="dxa"/>
          </w:tcPr>
          <w:p w:rsidRPr="00863F24" w:rsidR="00776E8E" w:rsidRDefault="00000000" w14:paraId="4A0009EB" w14:textId="77777777">
            <w:pPr>
              <w:rPr>
                <w:color w:val="000000" w:themeColor="text1"/>
              </w:rPr>
            </w:pPr>
            <w:r w:rsidRPr="00863F24">
              <w:rPr>
                <w:color w:val="000000" w:themeColor="text1"/>
              </w:rPr>
              <w:t>Professionalisering</w:t>
            </w:r>
          </w:p>
        </w:tc>
        <w:tc>
          <w:tcPr>
            <w:tcW w:w="4637" w:type="dxa"/>
          </w:tcPr>
          <w:p w:rsidRPr="00863F24" w:rsidR="00776E8E" w:rsidRDefault="00000000" w14:paraId="7E896245" w14:textId="77777777">
            <w:pPr>
              <w:rPr>
                <w:color w:val="000000" w:themeColor="text1"/>
              </w:rPr>
            </w:pPr>
            <w:r w:rsidRPr="00863F24">
              <w:rPr>
                <w:color w:val="000000" w:themeColor="text1"/>
              </w:rPr>
              <w:t xml:space="preserve">Training stakeholdergesprekken; </w:t>
            </w:r>
            <w:r w:rsidRPr="00863F24">
              <w:rPr>
                <w:color w:val="000000" w:themeColor="text1"/>
              </w:rPr>
              <w:lastRenderedPageBreak/>
              <w:t>verandercommunicatie; rol-specifieke instructies.</w:t>
            </w:r>
          </w:p>
        </w:tc>
        <w:tc>
          <w:tcPr>
            <w:tcW w:w="4637" w:type="dxa"/>
          </w:tcPr>
          <w:p w:rsidRPr="00863F24" w:rsidR="00776E8E" w:rsidRDefault="00000000" w14:paraId="778BF277" w14:textId="77777777">
            <w:pPr>
              <w:rPr>
                <w:color w:val="000000" w:themeColor="text1"/>
              </w:rPr>
            </w:pPr>
            <w:r w:rsidRPr="00863F24">
              <w:rPr>
                <w:color w:val="000000" w:themeColor="text1"/>
              </w:rPr>
              <w:lastRenderedPageBreak/>
              <w:t>Projectteam, veranderleiders, voortrekkers</w:t>
            </w:r>
          </w:p>
        </w:tc>
      </w:tr>
      <w:tr w:rsidRPr="00863F24" w:rsidR="00863F24" w14:paraId="615053F5" w14:textId="77777777">
        <w:tc>
          <w:tcPr>
            <w:tcW w:w="4637" w:type="dxa"/>
          </w:tcPr>
          <w:p w:rsidRPr="00863F24" w:rsidR="00776E8E" w:rsidRDefault="00000000" w14:paraId="43B96B3F" w14:textId="77777777">
            <w:pPr>
              <w:rPr>
                <w:color w:val="000000" w:themeColor="text1"/>
              </w:rPr>
            </w:pPr>
            <w:proofErr w:type="spellStart"/>
            <w:r w:rsidRPr="00863F24">
              <w:rPr>
                <w:color w:val="000000" w:themeColor="text1"/>
              </w:rPr>
              <w:t>Projectcommunicatie</w:t>
            </w:r>
            <w:proofErr w:type="spellEnd"/>
          </w:p>
        </w:tc>
        <w:tc>
          <w:tcPr>
            <w:tcW w:w="4637" w:type="dxa"/>
          </w:tcPr>
          <w:p w:rsidRPr="00863F24" w:rsidR="00776E8E" w:rsidRDefault="00000000" w14:paraId="3B5426F4" w14:textId="77777777">
            <w:pPr>
              <w:rPr>
                <w:color w:val="000000" w:themeColor="text1"/>
              </w:rPr>
            </w:pPr>
            <w:r w:rsidRPr="00863F24">
              <w:rPr>
                <w:color w:val="000000" w:themeColor="text1"/>
              </w:rPr>
              <w:t>Communicatiecurve: informeren → begrijpen → betrekken → activeren; vaste updates en Q&amp;A.</w:t>
            </w:r>
          </w:p>
        </w:tc>
        <w:tc>
          <w:tcPr>
            <w:tcW w:w="4637" w:type="dxa"/>
          </w:tcPr>
          <w:p w:rsidRPr="00863F24" w:rsidR="00776E8E" w:rsidRDefault="00000000" w14:paraId="26673B07" w14:textId="77777777">
            <w:pPr>
              <w:rPr>
                <w:color w:val="000000" w:themeColor="text1"/>
              </w:rPr>
            </w:pPr>
            <w:r w:rsidRPr="00863F24">
              <w:rPr>
                <w:color w:val="000000" w:themeColor="text1"/>
              </w:rPr>
              <w:t>Alle interne stakeholders</w:t>
            </w:r>
          </w:p>
        </w:tc>
      </w:tr>
      <w:tr w:rsidRPr="00863F24" w:rsidR="00863F24" w14:paraId="749475C4" w14:textId="77777777">
        <w:tc>
          <w:tcPr>
            <w:tcW w:w="4637" w:type="dxa"/>
          </w:tcPr>
          <w:p w:rsidRPr="00863F24" w:rsidR="00776E8E" w:rsidRDefault="00000000" w14:paraId="61B1C4BB" w14:textId="77777777">
            <w:pPr>
              <w:rPr>
                <w:color w:val="000000" w:themeColor="text1"/>
              </w:rPr>
            </w:pPr>
            <w:r w:rsidRPr="00863F24">
              <w:rPr>
                <w:color w:val="000000" w:themeColor="text1"/>
              </w:rPr>
              <w:t>Leiderschap</w:t>
            </w:r>
          </w:p>
        </w:tc>
        <w:tc>
          <w:tcPr>
            <w:tcW w:w="4637" w:type="dxa"/>
          </w:tcPr>
          <w:p w:rsidRPr="00863F24" w:rsidR="00776E8E" w:rsidRDefault="00000000" w14:paraId="7BD514E5" w14:textId="77777777">
            <w:pPr>
              <w:rPr>
                <w:color w:val="000000" w:themeColor="text1"/>
              </w:rPr>
            </w:pPr>
            <w:r w:rsidRPr="00863F24">
              <w:rPr>
                <w:color w:val="000000" w:themeColor="text1"/>
              </w:rPr>
              <w:t>Sponsors zichtbaar: presentaties, besluitvorming, blokkades wegnemen.</w:t>
            </w:r>
          </w:p>
        </w:tc>
        <w:tc>
          <w:tcPr>
            <w:tcW w:w="4637" w:type="dxa"/>
          </w:tcPr>
          <w:p w:rsidRPr="00863F24" w:rsidR="00776E8E" w:rsidRDefault="00000000" w14:paraId="388F82AA" w14:textId="77777777">
            <w:pPr>
              <w:rPr>
                <w:color w:val="000000" w:themeColor="text1"/>
              </w:rPr>
            </w:pPr>
            <w:r w:rsidRPr="00863F24">
              <w:rPr>
                <w:color w:val="000000" w:themeColor="text1"/>
              </w:rPr>
              <w:t>Management/leiding</w:t>
            </w:r>
          </w:p>
        </w:tc>
      </w:tr>
    </w:tbl>
    <w:p w:rsidRPr="00863F24" w:rsidR="00E32F70" w:rsidRDefault="00E32F70" w14:paraId="7E76E160" w14:textId="77777777">
      <w:pPr>
        <w:rPr>
          <w:color w:val="000000" w:themeColor="text1"/>
        </w:rPr>
      </w:pPr>
    </w:p>
    <w:sectPr w:rsidRPr="00863F24" w:rsidR="00E32F70" w:rsidSect="00034616">
      <w:pgSz w:w="15840" w:h="12240" w:orient="landscape"/>
      <w:pgMar w:top="964" w:right="964" w:bottom="964"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hint="default" w:ascii="Symbol" w:hAnsi="Symbol"/>
      </w:rPr>
    </w:lvl>
  </w:abstractNum>
  <w:num w:numId="1" w16cid:durableId="1665428164">
    <w:abstractNumId w:val="8"/>
  </w:num>
  <w:num w:numId="2" w16cid:durableId="389766478">
    <w:abstractNumId w:val="6"/>
  </w:num>
  <w:num w:numId="3" w16cid:durableId="292179635">
    <w:abstractNumId w:val="5"/>
  </w:num>
  <w:num w:numId="4" w16cid:durableId="270086252">
    <w:abstractNumId w:val="4"/>
  </w:num>
  <w:num w:numId="5" w16cid:durableId="1441217202">
    <w:abstractNumId w:val="7"/>
  </w:num>
  <w:num w:numId="6" w16cid:durableId="217785240">
    <w:abstractNumId w:val="3"/>
  </w:num>
  <w:num w:numId="7" w16cid:durableId="2032561144">
    <w:abstractNumId w:val="2"/>
  </w:num>
  <w:num w:numId="8" w16cid:durableId="1457404810">
    <w:abstractNumId w:val="1"/>
  </w:num>
  <w:num w:numId="9" w16cid:durableId="955795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dirty"/>
  <w:trackRevisions w:val="false"/>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000"/>
    <w:rsid w:val="00034616"/>
    <w:rsid w:val="0006063C"/>
    <w:rsid w:val="0015074B"/>
    <w:rsid w:val="00293C25"/>
    <w:rsid w:val="0029639D"/>
    <w:rsid w:val="00326F90"/>
    <w:rsid w:val="00776E8E"/>
    <w:rsid w:val="00863F24"/>
    <w:rsid w:val="00A4395B"/>
    <w:rsid w:val="00AA1D8D"/>
    <w:rsid w:val="00B47730"/>
    <w:rsid w:val="00CB0664"/>
    <w:rsid w:val="00E32F70"/>
    <w:rsid w:val="00FC693F"/>
    <w:rsid w:val="106BBAB6"/>
    <w:rsid w:val="3F8F668A"/>
    <w:rsid w:val="7BC90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1CB54A"/>
  <w14:defaultImageDpi w14:val="300"/>
  <w15:docId w15:val="{D89A6FB2-627D-D748-8E71-8C27B787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FC693F"/>
    <w:rPr>
      <w:rFonts w:ascii="Calibri" w:hAnsi="Calibri"/>
    </w:rPr>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styleId="KoptekstChar" w:customStyle="1">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styleId="VoettekstChar" w:customStyle="1">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styleId="Kop1Char" w:customStyle="1">
    <w:name w:val="Kop 1 Char"/>
    <w:basedOn w:val="Standaardalinea-lettertype"/>
    <w:link w:val="Kop1"/>
    <w:uiPriority w:val="9"/>
    <w:rsid w:val="00FC693F"/>
    <w:rPr>
      <w:rFonts w:asciiTheme="majorHAnsi" w:hAnsiTheme="majorHAnsi" w:eastAsiaTheme="majorEastAsia" w:cstheme="majorBidi"/>
      <w:b/>
      <w:bCs/>
      <w:color w:val="365F91" w:themeColor="accent1" w:themeShade="BF"/>
      <w:sz w:val="28"/>
      <w:szCs w:val="28"/>
    </w:rPr>
  </w:style>
  <w:style w:type="character" w:styleId="Kop2Char" w:customStyle="1">
    <w:name w:val="Kop 2 Char"/>
    <w:basedOn w:val="Standaardalinea-lettertype"/>
    <w:link w:val="Kop2"/>
    <w:uiPriority w:val="9"/>
    <w:rsid w:val="00FC693F"/>
    <w:rPr>
      <w:rFonts w:asciiTheme="majorHAnsi" w:hAnsiTheme="majorHAnsi" w:eastAsiaTheme="majorEastAsia" w:cstheme="majorBidi"/>
      <w:b/>
      <w:bCs/>
      <w:color w:val="4F81BD" w:themeColor="accent1"/>
      <w:sz w:val="26"/>
      <w:szCs w:val="26"/>
    </w:rPr>
  </w:style>
  <w:style w:type="character" w:styleId="Kop3Char" w:customStyle="1">
    <w:name w:val="Kop 3 Char"/>
    <w:basedOn w:val="Standaardalinea-lettertype"/>
    <w:link w:val="Kop3"/>
    <w:uiPriority w:val="9"/>
    <w:rsid w:val="00FC693F"/>
    <w:rPr>
      <w:rFonts w:asciiTheme="majorHAnsi" w:hAnsiTheme="majorHAnsi" w:eastAsiaTheme="majorEastAsia" w:cstheme="majorBidi"/>
      <w:b/>
      <w:bCs/>
      <w:color w:val="4F81BD" w:themeColor="accent1"/>
    </w:rPr>
  </w:style>
  <w:style w:type="paragraph" w:styleId="Titel">
    <w:name w:val="Title"/>
    <w:basedOn w:val="Standaard"/>
    <w:next w:val="Standaard"/>
    <w:link w:val="Titel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elChar" w:customStyle="1">
    <w:name w:val="Titel Char"/>
    <w:basedOn w:val="Standaardalinea-lettertype"/>
    <w:link w:val="Titel"/>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OndertitelChar" w:customStyle="1">
    <w:name w:val="Ondertitel Char"/>
    <w:basedOn w:val="Standaardalinea-lettertype"/>
    <w:link w:val="Ondertitel"/>
    <w:uiPriority w:val="11"/>
    <w:rsid w:val="00FC693F"/>
    <w:rPr>
      <w:rFonts w:asciiTheme="majorHAnsi" w:hAnsiTheme="majorHAnsi" w:eastAsiaTheme="majorEastAsia"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styleId="PlattetekstChar" w:customStyle="1">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styleId="Plattetekst2Char" w:customStyle="1">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styleId="Plattetekst3Char" w:customStyle="1">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kstChar" w:customStyle="1">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styleId="CitaatChar" w:customStyle="1">
    <w:name w:val="Citaat Char"/>
    <w:basedOn w:val="Standaardalinea-lettertype"/>
    <w:link w:val="Citaat"/>
    <w:uiPriority w:val="29"/>
    <w:rsid w:val="00FC693F"/>
    <w:rPr>
      <w:i/>
      <w:iCs/>
      <w:color w:val="000000" w:themeColor="text1"/>
    </w:rPr>
  </w:style>
  <w:style w:type="character" w:styleId="Kop4Char" w:customStyle="1">
    <w:name w:val="Kop 4 Char"/>
    <w:basedOn w:val="Standaardalinea-lettertype"/>
    <w:link w:val="Kop4"/>
    <w:uiPriority w:val="9"/>
    <w:semiHidden/>
    <w:rsid w:val="00FC693F"/>
    <w:rPr>
      <w:rFonts w:asciiTheme="majorHAnsi" w:hAnsiTheme="majorHAnsi" w:eastAsiaTheme="majorEastAsia" w:cstheme="majorBidi"/>
      <w:b/>
      <w:bCs/>
      <w:i/>
      <w:iCs/>
      <w:color w:val="4F81BD" w:themeColor="accent1"/>
    </w:rPr>
  </w:style>
  <w:style w:type="character" w:styleId="Kop5Char" w:customStyle="1">
    <w:name w:val="Kop 5 Char"/>
    <w:basedOn w:val="Standaardalinea-lettertype"/>
    <w:link w:val="Kop5"/>
    <w:uiPriority w:val="9"/>
    <w:semiHidden/>
    <w:rsid w:val="00FC693F"/>
    <w:rPr>
      <w:rFonts w:asciiTheme="majorHAnsi" w:hAnsiTheme="majorHAnsi" w:eastAsiaTheme="majorEastAsia" w:cstheme="majorBidi"/>
      <w:color w:val="243F60" w:themeColor="accent1" w:themeShade="7F"/>
    </w:rPr>
  </w:style>
  <w:style w:type="character" w:styleId="Kop6Char" w:customStyle="1">
    <w:name w:val="Kop 6 Char"/>
    <w:basedOn w:val="Standaardalinea-lettertype"/>
    <w:link w:val="Kop6"/>
    <w:uiPriority w:val="9"/>
    <w:semiHidden/>
    <w:rsid w:val="00FC693F"/>
    <w:rPr>
      <w:rFonts w:asciiTheme="majorHAnsi" w:hAnsiTheme="majorHAnsi" w:eastAsiaTheme="majorEastAsia" w:cstheme="majorBidi"/>
      <w:i/>
      <w:iCs/>
      <w:color w:val="243F60" w:themeColor="accent1" w:themeShade="7F"/>
    </w:rPr>
  </w:style>
  <w:style w:type="character" w:styleId="Kop7Char" w:customStyle="1">
    <w:name w:val="Kop 7 Char"/>
    <w:basedOn w:val="Standaardalinea-lettertype"/>
    <w:link w:val="Kop7"/>
    <w:uiPriority w:val="9"/>
    <w:semiHidden/>
    <w:rsid w:val="00FC693F"/>
    <w:rPr>
      <w:rFonts w:asciiTheme="majorHAnsi" w:hAnsiTheme="majorHAnsi" w:eastAsiaTheme="majorEastAsia" w:cstheme="majorBidi"/>
      <w:i/>
      <w:iCs/>
      <w:color w:val="404040" w:themeColor="text1" w:themeTint="BF"/>
    </w:rPr>
  </w:style>
  <w:style w:type="character" w:styleId="Kop8Char" w:customStyle="1">
    <w:name w:val="Kop 8 Char"/>
    <w:basedOn w:val="Standaardalinea-lettertype"/>
    <w:link w:val="Kop8"/>
    <w:uiPriority w:val="9"/>
    <w:semiHidden/>
    <w:rsid w:val="00FC693F"/>
    <w:rPr>
      <w:rFonts w:asciiTheme="majorHAnsi" w:hAnsiTheme="majorHAnsi" w:eastAsiaTheme="majorEastAsia" w:cstheme="majorBidi"/>
      <w:color w:val="4F81BD" w:themeColor="accent1"/>
      <w:sz w:val="20"/>
      <w:szCs w:val="20"/>
    </w:rPr>
  </w:style>
  <w:style w:type="character" w:styleId="Kop9Char" w:customStyle="1">
    <w:name w:val="Kop 9 Char"/>
    <w:basedOn w:val="Standaardalinea-lettertype"/>
    <w:link w:val="Kop9"/>
    <w:uiPriority w:val="9"/>
    <w:semiHidden/>
    <w:rsid w:val="00FC693F"/>
    <w:rPr>
      <w:rFonts w:asciiTheme="majorHAnsi" w:hAnsiTheme="majorHAnsi" w:eastAsiaTheme="majorEastAsia"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DuidelijkcitaatChar" w:customStyle="1">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customXml" Target="../customXml/item4.xml" Id="rId10" /><Relationship Type="http://schemas.openxmlformats.org/officeDocument/2006/relationships/settings" Target="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DE1BBDD0-AEB8-40C1-AD81-DBFD8A96594D}"/>
</file>

<file path=customXml/itemProps3.xml><?xml version="1.0" encoding="utf-8"?>
<ds:datastoreItem xmlns:ds="http://schemas.openxmlformats.org/officeDocument/2006/customXml" ds:itemID="{C7571202-443B-410F-937C-F5C91EB2DE50}"/>
</file>

<file path=customXml/itemProps4.xml><?xml version="1.0" encoding="utf-8"?>
<ds:datastoreItem xmlns:ds="http://schemas.openxmlformats.org/officeDocument/2006/customXml" ds:itemID="{4EF85E20-D691-4277-8ECA-EEBBDE4F277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BOP</dc:creator>
  <keywords/>
  <dc:description>BOP</dc:description>
  <lastModifiedBy>Rosalie Imang-Deen</lastModifiedBy>
  <revision>4</revision>
  <dcterms:created xsi:type="dcterms:W3CDTF">2026-02-12T23:47:00.0000000Z</dcterms:created>
  <dcterms:modified xsi:type="dcterms:W3CDTF">2026-04-17T07:51:51.7312574Z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MediaServiceImageTags">
    <vt:lpwstr/>
  </property>
</Properties>
</file>